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8CB19" w14:textId="77777777" w:rsidR="00BF781E" w:rsidRDefault="00992873" w:rsidP="00A3315B">
      <w:pPr>
        <w:spacing w:before="140"/>
        <w:ind w:left="180"/>
      </w:pPr>
      <w:proofErr w:type="spellStart"/>
      <w:r>
        <w:rPr>
          <w:b/>
          <w:color w:val="17324D"/>
          <w:sz w:val="36"/>
        </w:rPr>
        <w:t>Periodo</w:t>
      </w:r>
      <w:proofErr w:type="spellEnd"/>
      <w:r>
        <w:rPr>
          <w:b/>
          <w:color w:val="17324D"/>
          <w:sz w:val="36"/>
        </w:rPr>
        <w:t xml:space="preserve"> di </w:t>
      </w:r>
      <w:proofErr w:type="spellStart"/>
      <w:r>
        <w:rPr>
          <w:b/>
          <w:color w:val="17324D"/>
          <w:sz w:val="36"/>
        </w:rPr>
        <w:t>prova</w:t>
      </w:r>
      <w:proofErr w:type="spellEnd"/>
      <w:r>
        <w:rPr>
          <w:b/>
          <w:color w:val="17324D"/>
          <w:sz w:val="36"/>
        </w:rPr>
        <w:t xml:space="preserve"> </w:t>
      </w:r>
      <w:proofErr w:type="spellStart"/>
      <w:r>
        <w:rPr>
          <w:b/>
          <w:color w:val="17324D"/>
          <w:sz w:val="36"/>
        </w:rPr>
        <w:t>nella</w:t>
      </w:r>
      <w:proofErr w:type="spellEnd"/>
      <w:r>
        <w:rPr>
          <w:b/>
          <w:color w:val="17324D"/>
          <w:sz w:val="36"/>
        </w:rPr>
        <w:t xml:space="preserve"> </w:t>
      </w:r>
      <w:proofErr w:type="spellStart"/>
      <w:r>
        <w:rPr>
          <w:b/>
          <w:color w:val="17324D"/>
          <w:sz w:val="36"/>
        </w:rPr>
        <w:t>fase</w:t>
      </w:r>
      <w:proofErr w:type="spellEnd"/>
      <w:r>
        <w:rPr>
          <w:b/>
          <w:color w:val="17324D"/>
          <w:sz w:val="36"/>
        </w:rPr>
        <w:t xml:space="preserve"> di </w:t>
      </w:r>
      <w:proofErr w:type="spellStart"/>
      <w:r>
        <w:rPr>
          <w:b/>
          <w:color w:val="17324D"/>
          <w:sz w:val="36"/>
        </w:rPr>
        <w:t>inserimento</w:t>
      </w:r>
      <w:proofErr w:type="spellEnd"/>
      <w:r>
        <w:rPr>
          <w:b/>
          <w:color w:val="17324D"/>
          <w:sz w:val="36"/>
        </w:rPr>
        <w:t xml:space="preserve"> </w:t>
      </w:r>
      <w:proofErr w:type="spellStart"/>
      <w:r>
        <w:rPr>
          <w:b/>
          <w:color w:val="17324D"/>
          <w:sz w:val="36"/>
        </w:rPr>
        <w:t>professionale</w:t>
      </w:r>
      <w:proofErr w:type="spellEnd"/>
    </w:p>
    <w:p w14:paraId="03A421E7" w14:textId="77777777" w:rsidR="00BF781E" w:rsidRDefault="00992873" w:rsidP="00A3315B">
      <w:pPr>
        <w:spacing w:after="140"/>
        <w:ind w:left="180"/>
      </w:pPr>
      <w:r>
        <w:rPr>
          <w:color w:val="60727D"/>
        </w:rPr>
        <w:t xml:space="preserve">art. 4 della </w:t>
      </w:r>
      <w:proofErr w:type="spellStart"/>
      <w:r>
        <w:rPr>
          <w:color w:val="60727D"/>
        </w:rPr>
        <w:t>Deliberazione</w:t>
      </w:r>
      <w:proofErr w:type="spellEnd"/>
      <w:r>
        <w:rPr>
          <w:color w:val="60727D"/>
        </w:rPr>
        <w:t xml:space="preserve"> GP del 13/04/2021, n. 313</w:t>
      </w:r>
    </w:p>
    <w:p w14:paraId="4AB55EA6" w14:textId="77777777" w:rsidR="00BF781E" w:rsidRDefault="00992873" w:rsidP="00A3315B">
      <w:pPr>
        <w:spacing w:after="180"/>
        <w:ind w:left="180"/>
      </w:pPr>
      <w:proofErr w:type="spellStart"/>
      <w:r>
        <w:rPr>
          <w:b/>
          <w:color w:val="157A7A"/>
          <w:sz w:val="22"/>
        </w:rPr>
        <w:t>Valutazione</w:t>
      </w:r>
      <w:proofErr w:type="spellEnd"/>
      <w:r>
        <w:rPr>
          <w:b/>
          <w:color w:val="157A7A"/>
          <w:sz w:val="22"/>
        </w:rPr>
        <w:t xml:space="preserve"> della </w:t>
      </w:r>
      <w:proofErr w:type="spellStart"/>
      <w:r>
        <w:rPr>
          <w:b/>
          <w:color w:val="157A7A"/>
          <w:sz w:val="22"/>
        </w:rPr>
        <w:t>dirigente</w:t>
      </w:r>
      <w:proofErr w:type="spellEnd"/>
      <w:r>
        <w:rPr>
          <w:b/>
          <w:color w:val="157A7A"/>
          <w:sz w:val="22"/>
        </w:rPr>
        <w:t xml:space="preserve"> </w:t>
      </w:r>
      <w:proofErr w:type="spellStart"/>
      <w:r>
        <w:rPr>
          <w:b/>
          <w:color w:val="157A7A"/>
          <w:sz w:val="22"/>
        </w:rPr>
        <w:t>scolastica</w:t>
      </w:r>
      <w:proofErr w:type="spellEnd"/>
      <w:r>
        <w:rPr>
          <w:b/>
          <w:color w:val="157A7A"/>
          <w:sz w:val="22"/>
        </w:rPr>
        <w:t xml:space="preserve"> / del </w:t>
      </w:r>
      <w:proofErr w:type="spellStart"/>
      <w:r>
        <w:rPr>
          <w:b/>
          <w:color w:val="157A7A"/>
          <w:sz w:val="22"/>
        </w:rPr>
        <w:t>dirigente</w:t>
      </w:r>
      <w:proofErr w:type="spellEnd"/>
      <w:r>
        <w:rPr>
          <w:b/>
          <w:color w:val="157A7A"/>
          <w:sz w:val="22"/>
        </w:rPr>
        <w:t xml:space="preserve"> </w:t>
      </w:r>
      <w:proofErr w:type="spellStart"/>
      <w:r>
        <w:rPr>
          <w:b/>
          <w:color w:val="157A7A"/>
          <w:sz w:val="22"/>
        </w:rPr>
        <w:t>scolastico</w:t>
      </w:r>
      <w:proofErr w:type="spellEnd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60"/>
        <w:gridCol w:w="3628"/>
        <w:gridCol w:w="1814"/>
        <w:gridCol w:w="3458"/>
      </w:tblGrid>
      <w:tr w:rsidR="00BF781E" w14:paraId="6B27D834" w14:textId="77777777">
        <w:trPr>
          <w:cantSplit/>
          <w:jc w:val="center"/>
        </w:trPr>
        <w:tc>
          <w:tcPr>
            <w:tcW w:w="1360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shd w:val="clear" w:color="auto" w:fill="EAF3F3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AFCD7B0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17324D"/>
              </w:rPr>
              <w:t>Docente</w:t>
            </w:r>
            <w:proofErr w:type="spellEnd"/>
            <w:r>
              <w:rPr>
                <w:b/>
                <w:color w:val="17324D"/>
              </w:rPr>
              <w:t>:</w:t>
            </w:r>
          </w:p>
        </w:tc>
        <w:tc>
          <w:tcPr>
            <w:tcW w:w="3628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40EB47BD" w14:textId="77777777" w:rsidR="00BF781E" w:rsidRDefault="00992873">
            <w:pPr>
              <w:spacing w:after="0"/>
            </w:pPr>
            <w:r>
              <w:rPr>
                <w:color w:val="60727D"/>
              </w:rPr>
              <w:t xml:space="preserve"> · · · · · · · · · · · · · · · · · · · · · · · · </w:t>
            </w:r>
          </w:p>
        </w:tc>
        <w:tc>
          <w:tcPr>
            <w:tcW w:w="1814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shd w:val="clear" w:color="auto" w:fill="EAF3F3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1D2BFE78" w14:textId="77777777" w:rsidR="00BF781E" w:rsidRDefault="00992873">
            <w:pPr>
              <w:spacing w:after="0"/>
            </w:pPr>
            <w:r>
              <w:rPr>
                <w:b/>
                <w:color w:val="17324D"/>
              </w:rPr>
              <w:t xml:space="preserve">Anno </w:t>
            </w:r>
            <w:proofErr w:type="spellStart"/>
            <w:r>
              <w:rPr>
                <w:b/>
                <w:color w:val="17324D"/>
              </w:rPr>
              <w:t>scolastico</w:t>
            </w:r>
            <w:proofErr w:type="spellEnd"/>
            <w:r>
              <w:rPr>
                <w:b/>
                <w:color w:val="17324D"/>
              </w:rPr>
              <w:t>:</w:t>
            </w:r>
          </w:p>
        </w:tc>
        <w:tc>
          <w:tcPr>
            <w:tcW w:w="3458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BCE0F25" w14:textId="77777777" w:rsidR="00BF781E" w:rsidRDefault="00992873">
            <w:pPr>
              <w:spacing w:after="0"/>
            </w:pPr>
            <w:r>
              <w:rPr>
                <w:color w:val="60727D"/>
              </w:rPr>
              <w:t xml:space="preserve"> · · · · · · · · · · · · · · · · · · · · · · · · </w:t>
            </w:r>
          </w:p>
        </w:tc>
      </w:tr>
      <w:tr w:rsidR="00BF781E" w14:paraId="463086D9" w14:textId="77777777">
        <w:trPr>
          <w:cantSplit/>
          <w:jc w:val="center"/>
        </w:trPr>
        <w:tc>
          <w:tcPr>
            <w:tcW w:w="1360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shd w:val="clear" w:color="auto" w:fill="EAF3F3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29E33F4" w14:textId="77777777" w:rsidR="00BF781E" w:rsidRDefault="00992873">
            <w:pPr>
              <w:spacing w:after="0"/>
            </w:pPr>
            <w:r>
              <w:rPr>
                <w:b/>
                <w:color w:val="17324D"/>
              </w:rPr>
              <w:t>Scuola:</w:t>
            </w:r>
          </w:p>
        </w:tc>
        <w:tc>
          <w:tcPr>
            <w:tcW w:w="3628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A3C1B97" w14:textId="77777777" w:rsidR="00BF781E" w:rsidRDefault="00992873">
            <w:pPr>
              <w:spacing w:after="0"/>
            </w:pPr>
            <w:r>
              <w:rPr>
                <w:color w:val="60727D"/>
              </w:rPr>
              <w:t xml:space="preserve"> · · · · · · · · · · · · · · · · · · · · · · · · </w:t>
            </w:r>
          </w:p>
        </w:tc>
        <w:tc>
          <w:tcPr>
            <w:tcW w:w="1814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shd w:val="clear" w:color="auto" w:fill="EAF3F3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EFB44C0" w14:textId="77777777" w:rsidR="00BF781E" w:rsidRDefault="00992873">
            <w:pPr>
              <w:spacing w:after="0"/>
            </w:pPr>
            <w:r>
              <w:rPr>
                <w:b/>
                <w:color w:val="17324D"/>
              </w:rPr>
              <w:t xml:space="preserve">Classe di </w:t>
            </w:r>
            <w:proofErr w:type="spellStart"/>
            <w:r>
              <w:rPr>
                <w:b/>
                <w:color w:val="17324D"/>
              </w:rPr>
              <w:t>concorso</w:t>
            </w:r>
            <w:proofErr w:type="spellEnd"/>
            <w:r>
              <w:rPr>
                <w:b/>
                <w:color w:val="17324D"/>
              </w:rPr>
              <w:t>:</w:t>
            </w:r>
          </w:p>
        </w:tc>
        <w:tc>
          <w:tcPr>
            <w:tcW w:w="3458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8894BDE" w14:textId="77777777" w:rsidR="00BF781E" w:rsidRDefault="00992873">
            <w:pPr>
              <w:spacing w:after="0"/>
            </w:pPr>
            <w:r>
              <w:rPr>
                <w:color w:val="60727D"/>
              </w:rPr>
              <w:t xml:space="preserve"> · · · · · · · · · · · · · · · · · · · · · · · · </w:t>
            </w:r>
          </w:p>
        </w:tc>
      </w:tr>
    </w:tbl>
    <w:p w14:paraId="4EB20EC5" w14:textId="77777777" w:rsidR="00BF781E" w:rsidRDefault="00BF781E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205"/>
        <w:gridCol w:w="990"/>
        <w:gridCol w:w="900"/>
        <w:gridCol w:w="1080"/>
        <w:gridCol w:w="1089"/>
      </w:tblGrid>
      <w:tr w:rsidR="00BF781E" w14:paraId="2123095F" w14:textId="77777777" w:rsidTr="00684EAE">
        <w:trPr>
          <w:tblHeader/>
          <w:jc w:val="center"/>
        </w:trPr>
        <w:tc>
          <w:tcPr>
            <w:tcW w:w="62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24D"/>
            <w:tcMar>
              <w:top w:w="95" w:type="dxa"/>
              <w:left w:w="80" w:type="dxa"/>
              <w:bottom w:w="95" w:type="dxa"/>
              <w:right w:w="80" w:type="dxa"/>
            </w:tcMar>
            <w:vAlign w:val="center"/>
          </w:tcPr>
          <w:p w14:paraId="1FED708A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FFFFFF"/>
                <w:sz w:val="16"/>
              </w:rPr>
              <w:t>Ambiti</w:t>
            </w:r>
            <w:proofErr w:type="spellEnd"/>
            <w:r>
              <w:rPr>
                <w:b/>
                <w:color w:val="FFFFFF"/>
                <w:sz w:val="16"/>
              </w:rPr>
              <w:t xml:space="preserve"> da </w:t>
            </w:r>
            <w:proofErr w:type="spellStart"/>
            <w:r>
              <w:rPr>
                <w:b/>
                <w:color w:val="FFFFFF"/>
                <w:sz w:val="16"/>
              </w:rPr>
              <w:t>valutare</w:t>
            </w:r>
            <w:proofErr w:type="spellEnd"/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57A7A"/>
            <w:tcMar>
              <w:top w:w="95" w:type="dxa"/>
              <w:left w:w="80" w:type="dxa"/>
              <w:bottom w:w="95" w:type="dxa"/>
              <w:right w:w="80" w:type="dxa"/>
            </w:tcMar>
            <w:vAlign w:val="center"/>
          </w:tcPr>
          <w:p w14:paraId="730310DB" w14:textId="77777777" w:rsidR="00BF781E" w:rsidRDefault="00992873">
            <w:pPr>
              <w:spacing w:after="0"/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ottimo</w:t>
            </w:r>
            <w:proofErr w:type="spellEnd"/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57A7A"/>
            <w:tcMar>
              <w:top w:w="95" w:type="dxa"/>
              <w:left w:w="80" w:type="dxa"/>
              <w:bottom w:w="95" w:type="dxa"/>
              <w:right w:w="80" w:type="dxa"/>
            </w:tcMar>
            <w:vAlign w:val="center"/>
          </w:tcPr>
          <w:p w14:paraId="57AAA0A3" w14:textId="77777777" w:rsidR="00BF781E" w:rsidRDefault="00992873">
            <w:pPr>
              <w:spacing w:after="0"/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buono</w:t>
            </w:r>
            <w:proofErr w:type="spellEnd"/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57A7A"/>
            <w:tcMar>
              <w:top w:w="95" w:type="dxa"/>
              <w:left w:w="80" w:type="dxa"/>
              <w:bottom w:w="95" w:type="dxa"/>
              <w:right w:w="80" w:type="dxa"/>
            </w:tcMar>
            <w:vAlign w:val="center"/>
          </w:tcPr>
          <w:p w14:paraId="47E16974" w14:textId="77777777" w:rsidR="00BF781E" w:rsidRDefault="00992873">
            <w:pPr>
              <w:spacing w:after="0"/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sufficiente</w:t>
            </w:r>
            <w:proofErr w:type="spellEnd"/>
          </w:p>
        </w:tc>
        <w:tc>
          <w:tcPr>
            <w:tcW w:w="10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57A7A"/>
            <w:tcMar>
              <w:top w:w="95" w:type="dxa"/>
              <w:left w:w="80" w:type="dxa"/>
              <w:bottom w:w="95" w:type="dxa"/>
              <w:right w:w="80" w:type="dxa"/>
            </w:tcMar>
            <w:vAlign w:val="center"/>
          </w:tcPr>
          <w:p w14:paraId="2D97519F" w14:textId="77777777" w:rsidR="00BF781E" w:rsidRDefault="00992873">
            <w:pPr>
              <w:spacing w:after="0"/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insufficiente</w:t>
            </w:r>
            <w:proofErr w:type="spellEnd"/>
          </w:p>
        </w:tc>
      </w:tr>
      <w:tr w:rsidR="00BF781E" w14:paraId="633B1DC2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3F3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582B355C" w14:textId="42EA0E40" w:rsidR="00684EAE" w:rsidRPr="00684EAE" w:rsidRDefault="00992873">
            <w:pPr>
              <w:spacing w:after="0"/>
              <w:rPr>
                <w:b/>
                <w:color w:val="17324D"/>
              </w:rPr>
            </w:pPr>
            <w:proofErr w:type="spellStart"/>
            <w:r>
              <w:rPr>
                <w:b/>
                <w:color w:val="17324D"/>
              </w:rPr>
              <w:t>Insegnamento</w:t>
            </w:r>
            <w:proofErr w:type="spellEnd"/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0CAAFEF0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170301F9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696F7D8E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9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75309117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04952CE5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DF185CC" w14:textId="5D16565D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Criteri</w:t>
            </w:r>
            <w:proofErr w:type="spellEnd"/>
            <w:r>
              <w:rPr>
                <w:sz w:val="17"/>
              </w:rPr>
              <w:t xml:space="preserve">: 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5A6D9A5" w14:textId="5A6402FF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CF87691" w14:textId="211915BF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2E97A88" w14:textId="1C667166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20E95CB" w14:textId="3CF19ED0" w:rsidR="00BF781E" w:rsidRDefault="00BF781E">
            <w:pPr>
              <w:spacing w:after="0"/>
              <w:jc w:val="center"/>
            </w:pPr>
          </w:p>
        </w:tc>
      </w:tr>
      <w:tr w:rsidR="00A3315B" w14:paraId="6F3564F8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2D88F6D" w14:textId="3CFC1FE7" w:rsidR="00A3315B" w:rsidRDefault="00A3315B">
            <w:pPr>
              <w:spacing w:after="0"/>
              <w:rPr>
                <w:sz w:val="17"/>
              </w:rPr>
            </w:pPr>
            <w:proofErr w:type="spellStart"/>
            <w:r>
              <w:rPr>
                <w:sz w:val="17"/>
              </w:rPr>
              <w:t>Conoscenze</w:t>
            </w:r>
            <w:proofErr w:type="spellEnd"/>
            <w:r>
              <w:rPr>
                <w:sz w:val="17"/>
              </w:rPr>
              <w:t xml:space="preserve"> e </w:t>
            </w:r>
            <w:proofErr w:type="spellStart"/>
            <w:r>
              <w:rPr>
                <w:sz w:val="17"/>
              </w:rPr>
              <w:t>competenze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disciplinari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9033279" w14:textId="77777777" w:rsidR="00A3315B" w:rsidRDefault="00A3315B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AB418AE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A23CB69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A3F7340" w14:textId="77777777" w:rsidR="00A3315B" w:rsidRDefault="00A3315B">
            <w:pPr>
              <w:spacing w:after="0"/>
              <w:jc w:val="center"/>
            </w:pPr>
          </w:p>
        </w:tc>
      </w:tr>
      <w:tr w:rsidR="00BF781E" w14:paraId="4219833F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9E7FDBF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Programmazione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dell’attività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didattica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3FE6DD6" w14:textId="001641AA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2C84CAF" w14:textId="2603EFE1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932BA47" w14:textId="5FCBBC4E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A21146D" w14:textId="49D3DCD5" w:rsidR="00BF781E" w:rsidRDefault="00BF781E">
            <w:pPr>
              <w:spacing w:after="0"/>
              <w:jc w:val="center"/>
            </w:pPr>
          </w:p>
        </w:tc>
      </w:tr>
      <w:tr w:rsidR="00BF781E" w14:paraId="7964AED8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7CCE612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Competenze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nelle</w:t>
            </w:r>
            <w:proofErr w:type="spellEnd"/>
            <w:r>
              <w:rPr>
                <w:sz w:val="17"/>
              </w:rPr>
              <w:t xml:space="preserve"> lingue </w:t>
            </w:r>
            <w:proofErr w:type="spellStart"/>
            <w:proofErr w:type="gramStart"/>
            <w:r>
              <w:rPr>
                <w:sz w:val="17"/>
              </w:rPr>
              <w:t>d‘</w:t>
            </w:r>
            <w:proofErr w:type="gramEnd"/>
            <w:r>
              <w:rPr>
                <w:sz w:val="17"/>
              </w:rPr>
              <w:t>insegnamento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linguistico-espressive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AA326BE" w14:textId="62D9F5E8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0121793" w14:textId="2A42E1B7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11F1FFE" w14:textId="21EA0808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21B38F3" w14:textId="70E1CFB3" w:rsidR="00BF781E" w:rsidRDefault="00BF781E">
            <w:pPr>
              <w:spacing w:after="0"/>
              <w:jc w:val="center"/>
            </w:pPr>
          </w:p>
        </w:tc>
      </w:tr>
      <w:tr w:rsidR="00BF781E" w14:paraId="7B584DC9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6949C3E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Organizzazione</w:t>
            </w:r>
            <w:proofErr w:type="spellEnd"/>
            <w:r>
              <w:rPr>
                <w:sz w:val="17"/>
              </w:rPr>
              <w:t xml:space="preserve"> delle </w:t>
            </w:r>
            <w:proofErr w:type="spellStart"/>
            <w:r>
              <w:rPr>
                <w:sz w:val="17"/>
              </w:rPr>
              <w:t>lezioni</w:t>
            </w:r>
            <w:proofErr w:type="spellEnd"/>
            <w:r>
              <w:rPr>
                <w:sz w:val="17"/>
              </w:rPr>
              <w:t xml:space="preserve">, </w:t>
            </w:r>
            <w:proofErr w:type="spellStart"/>
            <w:r>
              <w:rPr>
                <w:sz w:val="17"/>
              </w:rPr>
              <w:t>varietà</w:t>
            </w:r>
            <w:proofErr w:type="spellEnd"/>
            <w:r>
              <w:rPr>
                <w:sz w:val="17"/>
              </w:rPr>
              <w:t xml:space="preserve"> delle </w:t>
            </w:r>
            <w:proofErr w:type="spellStart"/>
            <w:r>
              <w:rPr>
                <w:sz w:val="17"/>
              </w:rPr>
              <w:t>strategie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didattiche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E3AAF19" w14:textId="2C706B98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C5C0AE1" w14:textId="5D4147E8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21A2771" w14:textId="6066A7D4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067DB64" w14:textId="5EBBA99C" w:rsidR="00BF781E" w:rsidRDefault="00BF781E">
            <w:pPr>
              <w:spacing w:after="0"/>
              <w:jc w:val="center"/>
            </w:pPr>
          </w:p>
        </w:tc>
      </w:tr>
      <w:tr w:rsidR="00BF781E" w14:paraId="68F657FD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5AD1CA6" w14:textId="77777777" w:rsidR="00BF781E" w:rsidRDefault="00992873">
            <w:pPr>
              <w:spacing w:after="0"/>
            </w:pPr>
            <w:r>
              <w:rPr>
                <w:sz w:val="17"/>
              </w:rPr>
              <w:t>Altro: ................................................................................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D30ACE6" w14:textId="7F5C1CC1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F65CDEB" w14:textId="4F5808F2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F998C75" w14:textId="3F80E82E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0AE4768" w14:textId="410387E3" w:rsidR="00BF781E" w:rsidRDefault="00BF781E">
            <w:pPr>
              <w:spacing w:after="0"/>
              <w:jc w:val="center"/>
            </w:pPr>
          </w:p>
        </w:tc>
      </w:tr>
      <w:tr w:rsidR="00BF781E" w14:paraId="64477CBA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3F3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4D9A84D0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17324D"/>
              </w:rPr>
              <w:t>Affiancamento</w:t>
            </w:r>
            <w:proofErr w:type="spellEnd"/>
            <w:r>
              <w:rPr>
                <w:b/>
                <w:color w:val="17324D"/>
              </w:rPr>
              <w:t xml:space="preserve"> e </w:t>
            </w:r>
            <w:proofErr w:type="spellStart"/>
            <w:r>
              <w:rPr>
                <w:b/>
                <w:color w:val="17324D"/>
              </w:rPr>
              <w:t>consulenza</w:t>
            </w:r>
            <w:proofErr w:type="spellEnd"/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3BE5FBBA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00F6D216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17E63C5C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9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76A648E5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203D3B2E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588D3A6" w14:textId="1D1688D1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Criteri</w:t>
            </w:r>
            <w:proofErr w:type="spellEnd"/>
            <w:r>
              <w:rPr>
                <w:sz w:val="17"/>
              </w:rPr>
              <w:t xml:space="preserve">: 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D2C463F" w14:textId="18871D01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68FA88A" w14:textId="0BE2D80D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041A52E" w14:textId="77E79F9A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16A90AD" w14:textId="6FDC77AA" w:rsidR="00BF781E" w:rsidRDefault="00BF781E">
            <w:pPr>
              <w:spacing w:after="0"/>
              <w:jc w:val="center"/>
            </w:pPr>
          </w:p>
        </w:tc>
      </w:tr>
      <w:tr w:rsidR="00A3315B" w14:paraId="240ED878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557846E" w14:textId="048B8E4D" w:rsidR="00A3315B" w:rsidRDefault="00A3315B">
            <w:pPr>
              <w:spacing w:after="0"/>
              <w:rPr>
                <w:sz w:val="17"/>
              </w:rPr>
            </w:pPr>
            <w:proofErr w:type="spellStart"/>
            <w:r>
              <w:rPr>
                <w:sz w:val="17"/>
              </w:rPr>
              <w:t>Affiancamento</w:t>
            </w:r>
            <w:proofErr w:type="spellEnd"/>
            <w:r>
              <w:rPr>
                <w:sz w:val="17"/>
              </w:rPr>
              <w:t xml:space="preserve"> e </w:t>
            </w:r>
            <w:proofErr w:type="spellStart"/>
            <w:r>
              <w:rPr>
                <w:sz w:val="17"/>
              </w:rPr>
              <w:t>consulenza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proofErr w:type="gramStart"/>
            <w:r>
              <w:rPr>
                <w:sz w:val="17"/>
              </w:rPr>
              <w:t>nell‘</w:t>
            </w:r>
            <w:proofErr w:type="gramEnd"/>
            <w:r>
              <w:rPr>
                <w:sz w:val="17"/>
              </w:rPr>
              <w:t>apprendimento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98039D7" w14:textId="77777777" w:rsidR="00A3315B" w:rsidRDefault="00A3315B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737CAB1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267BD1F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0CF196B" w14:textId="77777777" w:rsidR="00A3315B" w:rsidRDefault="00A3315B">
            <w:pPr>
              <w:spacing w:after="0"/>
              <w:jc w:val="center"/>
            </w:pPr>
          </w:p>
        </w:tc>
      </w:tr>
      <w:tr w:rsidR="00BF781E" w14:paraId="6ED4F8B0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8141F03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Comunicazione</w:t>
            </w:r>
            <w:proofErr w:type="spellEnd"/>
            <w:r>
              <w:rPr>
                <w:sz w:val="17"/>
              </w:rPr>
              <w:t xml:space="preserve"> e </w:t>
            </w:r>
            <w:proofErr w:type="spellStart"/>
            <w:r>
              <w:rPr>
                <w:sz w:val="17"/>
              </w:rPr>
              <w:t>interazione</w:t>
            </w:r>
            <w:proofErr w:type="spellEnd"/>
            <w:r>
              <w:rPr>
                <w:sz w:val="17"/>
              </w:rPr>
              <w:t xml:space="preserve"> con </w:t>
            </w:r>
            <w:proofErr w:type="spellStart"/>
            <w:r>
              <w:rPr>
                <w:sz w:val="17"/>
              </w:rPr>
              <w:t>gli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alunni</w:t>
            </w:r>
            <w:proofErr w:type="spellEnd"/>
            <w:r>
              <w:rPr>
                <w:sz w:val="17"/>
              </w:rPr>
              <w:t xml:space="preserve"> e le </w:t>
            </w:r>
            <w:proofErr w:type="spellStart"/>
            <w:r>
              <w:rPr>
                <w:sz w:val="17"/>
              </w:rPr>
              <w:t>alunne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6F6A4FB" w14:textId="419D056E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F242ACB" w14:textId="73ACA759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98A8004" w14:textId="7BDD4BAA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15E0439" w14:textId="12705E46" w:rsidR="00BF781E" w:rsidRDefault="00BF781E">
            <w:pPr>
              <w:spacing w:after="0"/>
              <w:jc w:val="center"/>
            </w:pPr>
          </w:p>
        </w:tc>
      </w:tr>
      <w:tr w:rsidR="00BF781E" w14:paraId="4AFD17C0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B556D0C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Rapporto</w:t>
            </w:r>
            <w:proofErr w:type="spellEnd"/>
            <w:r>
              <w:rPr>
                <w:sz w:val="17"/>
              </w:rPr>
              <w:t xml:space="preserve"> con </w:t>
            </w:r>
            <w:proofErr w:type="spellStart"/>
            <w:r>
              <w:rPr>
                <w:sz w:val="17"/>
              </w:rPr>
              <w:t>gli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alunni</w:t>
            </w:r>
            <w:proofErr w:type="spellEnd"/>
            <w:r>
              <w:rPr>
                <w:sz w:val="17"/>
              </w:rPr>
              <w:t xml:space="preserve"> e le </w:t>
            </w:r>
            <w:proofErr w:type="spellStart"/>
            <w:r>
              <w:rPr>
                <w:sz w:val="17"/>
              </w:rPr>
              <w:t>alunne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74561F8" w14:textId="06B8BE04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BCC1D44" w14:textId="1122FFB7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08BA00E" w14:textId="7CC4489F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7881792" w14:textId="3FE62FCB" w:rsidR="00BF781E" w:rsidRDefault="00BF781E">
            <w:pPr>
              <w:spacing w:after="0"/>
              <w:jc w:val="center"/>
            </w:pPr>
          </w:p>
        </w:tc>
      </w:tr>
      <w:tr w:rsidR="00BF781E" w14:paraId="4F3CBF14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A85072D" w14:textId="77777777" w:rsidR="00BF781E" w:rsidRDefault="00992873">
            <w:pPr>
              <w:spacing w:after="0"/>
            </w:pPr>
            <w:r>
              <w:rPr>
                <w:sz w:val="17"/>
              </w:rPr>
              <w:t>Altro: ................................................................................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C712ECE" w14:textId="0F47653D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D1D4610" w14:textId="225AC514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715BA9E" w14:textId="54783374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7A4FAF8" w14:textId="785E4B35" w:rsidR="00BF781E" w:rsidRDefault="00BF781E">
            <w:pPr>
              <w:spacing w:after="0"/>
              <w:jc w:val="center"/>
            </w:pPr>
          </w:p>
        </w:tc>
      </w:tr>
      <w:tr w:rsidR="00BF781E" w14:paraId="4C082D7A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3F3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687B4AF0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17324D"/>
              </w:rPr>
              <w:t>Osservazione</w:t>
            </w:r>
            <w:proofErr w:type="spellEnd"/>
            <w:r>
              <w:rPr>
                <w:b/>
                <w:color w:val="17324D"/>
              </w:rPr>
              <w:t xml:space="preserve"> e </w:t>
            </w:r>
            <w:proofErr w:type="spellStart"/>
            <w:r>
              <w:rPr>
                <w:b/>
                <w:color w:val="17324D"/>
              </w:rPr>
              <w:t>valutazione</w:t>
            </w:r>
            <w:proofErr w:type="spellEnd"/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5CF6CFDF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0391936E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02D18847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9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3B65D0CD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4111C58D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0C58C77" w14:textId="6C1E5DFA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Criteri</w:t>
            </w:r>
            <w:proofErr w:type="spellEnd"/>
            <w:r>
              <w:rPr>
                <w:sz w:val="17"/>
              </w:rPr>
              <w:t xml:space="preserve">: 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5AAA7B1" w14:textId="328E5870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EF011E2" w14:textId="76122E7D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AEAEA1C" w14:textId="13C48AEC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1241A4C" w14:textId="0BC80716" w:rsidR="00BF781E" w:rsidRDefault="00BF781E">
            <w:pPr>
              <w:spacing w:after="0"/>
              <w:jc w:val="center"/>
            </w:pPr>
          </w:p>
        </w:tc>
      </w:tr>
      <w:tr w:rsidR="00A3315B" w14:paraId="781E46CB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16D021D" w14:textId="64084138" w:rsidR="00A3315B" w:rsidRDefault="00A3315B">
            <w:pPr>
              <w:spacing w:after="0"/>
              <w:rPr>
                <w:sz w:val="17"/>
              </w:rPr>
            </w:pPr>
            <w:proofErr w:type="spellStart"/>
            <w:r>
              <w:rPr>
                <w:sz w:val="17"/>
              </w:rPr>
              <w:t>Valutazione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dei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processi</w:t>
            </w:r>
            <w:proofErr w:type="spellEnd"/>
            <w:r>
              <w:rPr>
                <w:sz w:val="17"/>
              </w:rPr>
              <w:t xml:space="preserve"> di </w:t>
            </w:r>
            <w:proofErr w:type="spellStart"/>
            <w:r>
              <w:rPr>
                <w:sz w:val="17"/>
              </w:rPr>
              <w:t>apprendimento</w:t>
            </w:r>
            <w:proofErr w:type="spellEnd"/>
            <w:r>
              <w:rPr>
                <w:sz w:val="17"/>
              </w:rPr>
              <w:t xml:space="preserve"> delle </w:t>
            </w:r>
            <w:proofErr w:type="spellStart"/>
            <w:r>
              <w:rPr>
                <w:sz w:val="17"/>
              </w:rPr>
              <w:t>alunne</w:t>
            </w:r>
            <w:proofErr w:type="spellEnd"/>
            <w:r>
              <w:rPr>
                <w:sz w:val="17"/>
              </w:rPr>
              <w:t xml:space="preserve"> e degli </w:t>
            </w:r>
            <w:proofErr w:type="spellStart"/>
            <w:r>
              <w:rPr>
                <w:sz w:val="17"/>
              </w:rPr>
              <w:t>alunni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DF6F165" w14:textId="77777777" w:rsidR="00A3315B" w:rsidRDefault="00A3315B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59787E1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144BAEC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4C3D70F" w14:textId="77777777" w:rsidR="00A3315B" w:rsidRDefault="00A3315B">
            <w:pPr>
              <w:spacing w:after="0"/>
              <w:jc w:val="center"/>
            </w:pPr>
          </w:p>
        </w:tc>
      </w:tr>
      <w:tr w:rsidR="00BF781E" w14:paraId="04C3081F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1D49A4C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Capacità</w:t>
            </w:r>
            <w:proofErr w:type="spellEnd"/>
            <w:r>
              <w:rPr>
                <w:sz w:val="17"/>
              </w:rPr>
              <w:t xml:space="preserve"> di </w:t>
            </w:r>
            <w:proofErr w:type="spellStart"/>
            <w:r>
              <w:rPr>
                <w:sz w:val="17"/>
              </w:rPr>
              <w:t>illustrare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gli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obiettivi</w:t>
            </w:r>
            <w:proofErr w:type="spellEnd"/>
            <w:r>
              <w:rPr>
                <w:sz w:val="17"/>
              </w:rPr>
              <w:t xml:space="preserve"> e </w:t>
            </w:r>
            <w:proofErr w:type="spellStart"/>
            <w:r>
              <w:rPr>
                <w:sz w:val="17"/>
              </w:rPr>
              <w:t>i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risultati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dell’apprendimento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4303AEA" w14:textId="40A6DF18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950ECAA" w14:textId="363C416E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093FE70" w14:textId="4A478EC0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894EFDE" w14:textId="19E3913D" w:rsidR="00BF781E" w:rsidRDefault="00BF781E">
            <w:pPr>
              <w:spacing w:after="0"/>
              <w:jc w:val="center"/>
            </w:pPr>
          </w:p>
        </w:tc>
      </w:tr>
      <w:tr w:rsidR="00BF781E" w14:paraId="13E9DED3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91B331A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Redazione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scrupolosa</w:t>
            </w:r>
            <w:proofErr w:type="spellEnd"/>
            <w:r>
              <w:rPr>
                <w:sz w:val="17"/>
              </w:rPr>
              <w:t xml:space="preserve"> del </w:t>
            </w:r>
            <w:proofErr w:type="spellStart"/>
            <w:r>
              <w:rPr>
                <w:sz w:val="17"/>
              </w:rPr>
              <w:t>registro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elettronico</w:t>
            </w:r>
            <w:proofErr w:type="spellEnd"/>
            <w:r>
              <w:rPr>
                <w:sz w:val="17"/>
              </w:rPr>
              <w:t xml:space="preserve"> e </w:t>
            </w:r>
            <w:proofErr w:type="spellStart"/>
            <w:r>
              <w:rPr>
                <w:sz w:val="17"/>
              </w:rPr>
              <w:t>dei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documenti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scolastici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3843BDF" w14:textId="3D33C104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2F9A22A" w14:textId="5EB0BC46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DCF2263" w14:textId="37C6BF96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E6716FE" w14:textId="5CC97628" w:rsidR="00BF781E" w:rsidRDefault="00BF781E">
            <w:pPr>
              <w:spacing w:after="0"/>
              <w:jc w:val="center"/>
            </w:pPr>
          </w:p>
        </w:tc>
      </w:tr>
      <w:tr w:rsidR="00BF781E" w14:paraId="3F462FED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E16023F" w14:textId="77777777" w:rsidR="00BF781E" w:rsidRDefault="00992873">
            <w:pPr>
              <w:spacing w:after="0"/>
            </w:pPr>
            <w:r>
              <w:rPr>
                <w:sz w:val="17"/>
              </w:rPr>
              <w:t>Altro: ................................................................................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D60EA33" w14:textId="28BB5A86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A059307" w14:textId="4AF4B472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2E6279F" w14:textId="2F96E5A5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28ABB75" w14:textId="05808C66" w:rsidR="00BF781E" w:rsidRDefault="00BF781E">
            <w:pPr>
              <w:spacing w:after="0"/>
              <w:jc w:val="center"/>
            </w:pPr>
          </w:p>
        </w:tc>
      </w:tr>
      <w:tr w:rsidR="00BF781E" w14:paraId="2ECAB163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3F3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02A96853" w14:textId="77777777" w:rsidR="00BF781E" w:rsidRDefault="00992873">
            <w:pPr>
              <w:spacing w:after="0"/>
            </w:pPr>
            <w:r>
              <w:rPr>
                <w:b/>
                <w:color w:val="17324D"/>
              </w:rPr>
              <w:t xml:space="preserve">Impegno </w:t>
            </w:r>
            <w:proofErr w:type="spellStart"/>
            <w:r>
              <w:rPr>
                <w:b/>
                <w:color w:val="17324D"/>
              </w:rPr>
              <w:t>nella</w:t>
            </w:r>
            <w:proofErr w:type="spellEnd"/>
            <w:r>
              <w:rPr>
                <w:b/>
                <w:color w:val="17324D"/>
              </w:rPr>
              <w:t xml:space="preserve"> </w:t>
            </w:r>
            <w:proofErr w:type="spellStart"/>
            <w:r>
              <w:rPr>
                <w:b/>
                <w:color w:val="17324D"/>
              </w:rPr>
              <w:t>progettazione</w:t>
            </w:r>
            <w:proofErr w:type="spellEnd"/>
            <w:r>
              <w:rPr>
                <w:b/>
                <w:color w:val="17324D"/>
              </w:rPr>
              <w:t xml:space="preserve"> e </w:t>
            </w:r>
            <w:proofErr w:type="spellStart"/>
            <w:r>
              <w:rPr>
                <w:b/>
                <w:color w:val="17324D"/>
              </w:rPr>
              <w:t>attuazione</w:t>
            </w:r>
            <w:proofErr w:type="spellEnd"/>
            <w:r>
              <w:rPr>
                <w:b/>
                <w:color w:val="17324D"/>
              </w:rPr>
              <w:t xml:space="preserve"> di </w:t>
            </w:r>
            <w:proofErr w:type="spellStart"/>
            <w:r>
              <w:rPr>
                <w:b/>
                <w:color w:val="17324D"/>
              </w:rPr>
              <w:t>attività</w:t>
            </w:r>
            <w:proofErr w:type="spellEnd"/>
            <w:r>
              <w:rPr>
                <w:b/>
                <w:color w:val="17324D"/>
              </w:rPr>
              <w:t xml:space="preserve"> </w:t>
            </w:r>
            <w:proofErr w:type="spellStart"/>
            <w:r>
              <w:rPr>
                <w:b/>
                <w:color w:val="17324D"/>
              </w:rPr>
              <w:t>scolastiche</w:t>
            </w:r>
            <w:proofErr w:type="spellEnd"/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3813E7BC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6EADD7E3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1E3FFFFA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9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184BCB80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7350AC60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103EC2C" w14:textId="4807F6A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Criteri</w:t>
            </w:r>
            <w:proofErr w:type="spellEnd"/>
            <w:r>
              <w:rPr>
                <w:sz w:val="17"/>
              </w:rPr>
              <w:t xml:space="preserve">: 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E881937" w14:textId="6354088E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63C4CE4" w14:textId="655E0789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25E8EB0" w14:textId="488D074E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094B0D5" w14:textId="368C89BE" w:rsidR="00BF781E" w:rsidRDefault="00BF781E">
            <w:pPr>
              <w:spacing w:after="0"/>
              <w:jc w:val="center"/>
            </w:pPr>
          </w:p>
        </w:tc>
      </w:tr>
      <w:tr w:rsidR="00A3315B" w14:paraId="6AA4944C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9766E36" w14:textId="748E3284" w:rsidR="00A3315B" w:rsidRDefault="00A3315B">
            <w:pPr>
              <w:spacing w:after="0"/>
              <w:rPr>
                <w:sz w:val="17"/>
              </w:rPr>
            </w:pPr>
            <w:proofErr w:type="spellStart"/>
            <w:r>
              <w:rPr>
                <w:sz w:val="17"/>
              </w:rPr>
              <w:t>Partecipazione</w:t>
            </w:r>
            <w:proofErr w:type="spellEnd"/>
            <w:r>
              <w:rPr>
                <w:sz w:val="17"/>
              </w:rPr>
              <w:t xml:space="preserve"> alle </w:t>
            </w:r>
            <w:proofErr w:type="spellStart"/>
            <w:r>
              <w:rPr>
                <w:sz w:val="17"/>
              </w:rPr>
              <w:t>attività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scolastiche</w:t>
            </w:r>
            <w:proofErr w:type="spellEnd"/>
            <w:r>
              <w:rPr>
                <w:sz w:val="17"/>
              </w:rPr>
              <w:t xml:space="preserve"> e </w:t>
            </w:r>
            <w:proofErr w:type="spellStart"/>
            <w:r>
              <w:rPr>
                <w:sz w:val="17"/>
              </w:rPr>
              <w:t>parascolastiche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F6ED6D3" w14:textId="77777777" w:rsidR="00A3315B" w:rsidRDefault="00A3315B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A3421E4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D04D502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D6C9BE0" w14:textId="77777777" w:rsidR="00A3315B" w:rsidRDefault="00A3315B">
            <w:pPr>
              <w:spacing w:after="0"/>
              <w:jc w:val="center"/>
            </w:pPr>
          </w:p>
        </w:tc>
      </w:tr>
      <w:tr w:rsidR="00BF781E" w14:paraId="7E0C6294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8F1C646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Partecipazione</w:t>
            </w:r>
            <w:proofErr w:type="spellEnd"/>
            <w:r>
              <w:rPr>
                <w:sz w:val="17"/>
              </w:rPr>
              <w:t xml:space="preserve"> alle </w:t>
            </w:r>
            <w:proofErr w:type="spellStart"/>
            <w:r>
              <w:rPr>
                <w:sz w:val="17"/>
              </w:rPr>
              <w:t>riunioni</w:t>
            </w:r>
            <w:proofErr w:type="spellEnd"/>
            <w:r>
              <w:rPr>
                <w:sz w:val="17"/>
              </w:rPr>
              <w:t xml:space="preserve"> degli </w:t>
            </w:r>
            <w:proofErr w:type="spellStart"/>
            <w:r>
              <w:rPr>
                <w:sz w:val="17"/>
              </w:rPr>
              <w:t>organi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collegiali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E505EBE" w14:textId="25E50AB2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C4F8DD8" w14:textId="7A6F9647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30163D2" w14:textId="0964C894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75F4CA6" w14:textId="29D91E1B" w:rsidR="00BF781E" w:rsidRDefault="00BF781E">
            <w:pPr>
              <w:spacing w:after="0"/>
              <w:jc w:val="center"/>
            </w:pPr>
          </w:p>
        </w:tc>
      </w:tr>
      <w:tr w:rsidR="00BF781E" w14:paraId="0DB31B81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C2EC5A5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Affidabilità</w:t>
            </w:r>
            <w:proofErr w:type="spellEnd"/>
            <w:r>
              <w:rPr>
                <w:sz w:val="17"/>
              </w:rPr>
              <w:t xml:space="preserve"> e rispetto delle </w:t>
            </w:r>
            <w:proofErr w:type="spellStart"/>
            <w:r>
              <w:rPr>
                <w:sz w:val="17"/>
              </w:rPr>
              <w:t>scadenze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9612AC6" w14:textId="5B0D051F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FB2D3FB" w14:textId="0DADAE86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A7B2D29" w14:textId="218BDD18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28043BB" w14:textId="5ED80D87" w:rsidR="00BF781E" w:rsidRDefault="00BF781E">
            <w:pPr>
              <w:spacing w:after="0"/>
              <w:jc w:val="center"/>
            </w:pPr>
          </w:p>
        </w:tc>
      </w:tr>
      <w:tr w:rsidR="00BF781E" w14:paraId="4D134FA4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B32CAAE" w14:textId="77777777" w:rsidR="00BF781E" w:rsidRDefault="00992873">
            <w:pPr>
              <w:spacing w:after="0"/>
            </w:pPr>
            <w:r>
              <w:rPr>
                <w:sz w:val="17"/>
              </w:rPr>
              <w:t>Altro: ................................................................................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6964323" w14:textId="31A022AC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D9A6BF5" w14:textId="51AE953D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82C7278" w14:textId="62181A1C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C301E9E" w14:textId="1D8A6A2E" w:rsidR="00BF781E" w:rsidRDefault="00BF781E">
            <w:pPr>
              <w:spacing w:after="0"/>
              <w:jc w:val="center"/>
            </w:pPr>
          </w:p>
        </w:tc>
      </w:tr>
      <w:tr w:rsidR="00A3315B" w14:paraId="0909DF92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25458F7" w14:textId="77777777" w:rsidR="00A3315B" w:rsidRDefault="00A3315B">
            <w:pPr>
              <w:spacing w:after="0"/>
              <w:rPr>
                <w:sz w:val="17"/>
              </w:rPr>
            </w:pPr>
          </w:p>
        </w:tc>
        <w:tc>
          <w:tcPr>
            <w:tcW w:w="990" w:type="dxa"/>
            <w:tcBorders>
              <w:top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8E5DE44" w14:textId="77777777" w:rsidR="00A3315B" w:rsidRDefault="00A3315B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58C84B5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ACC01D3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F6ECF0C" w14:textId="77777777" w:rsidR="00A3315B" w:rsidRDefault="00A3315B">
            <w:pPr>
              <w:spacing w:after="0"/>
              <w:jc w:val="center"/>
            </w:pPr>
          </w:p>
        </w:tc>
      </w:tr>
      <w:tr w:rsidR="00BF781E" w14:paraId="75BF6698" w14:textId="77777777" w:rsidTr="00A3315B">
        <w:trPr>
          <w:cantSplit/>
          <w:jc w:val="center"/>
        </w:trPr>
        <w:tc>
          <w:tcPr>
            <w:tcW w:w="6205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3F3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78E321EA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17324D"/>
              </w:rPr>
              <w:lastRenderedPageBreak/>
              <w:t>Cooperazione</w:t>
            </w:r>
            <w:proofErr w:type="spellEnd"/>
            <w:r>
              <w:rPr>
                <w:b/>
                <w:color w:val="17324D"/>
              </w:rPr>
              <w:t xml:space="preserve"> con le </w:t>
            </w:r>
            <w:proofErr w:type="spellStart"/>
            <w:r>
              <w:rPr>
                <w:b/>
                <w:color w:val="17324D"/>
              </w:rPr>
              <w:t>famiglie</w:t>
            </w:r>
            <w:proofErr w:type="spellEnd"/>
            <w:r>
              <w:rPr>
                <w:b/>
                <w:color w:val="17324D"/>
              </w:rPr>
              <w:t xml:space="preserve"> e le </w:t>
            </w:r>
            <w:proofErr w:type="spellStart"/>
            <w:r>
              <w:rPr>
                <w:b/>
                <w:color w:val="17324D"/>
              </w:rPr>
              <w:t>colleghe</w:t>
            </w:r>
            <w:proofErr w:type="spellEnd"/>
            <w:r>
              <w:rPr>
                <w:b/>
                <w:color w:val="17324D"/>
              </w:rPr>
              <w:t>/</w:t>
            </w:r>
            <w:proofErr w:type="spellStart"/>
            <w:r>
              <w:rPr>
                <w:b/>
                <w:color w:val="17324D"/>
              </w:rPr>
              <w:t>i</w:t>
            </w:r>
            <w:proofErr w:type="spellEnd"/>
            <w:r>
              <w:rPr>
                <w:b/>
                <w:color w:val="17324D"/>
              </w:rPr>
              <w:t xml:space="preserve"> </w:t>
            </w:r>
            <w:proofErr w:type="spellStart"/>
            <w:r>
              <w:rPr>
                <w:b/>
                <w:color w:val="17324D"/>
              </w:rPr>
              <w:t>colleghi</w:t>
            </w:r>
            <w:proofErr w:type="spellEnd"/>
          </w:p>
        </w:tc>
        <w:tc>
          <w:tcPr>
            <w:tcW w:w="990" w:type="dxa"/>
            <w:tcBorders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3C98F7F5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900" w:type="dxa"/>
            <w:tcBorders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536D45D9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0" w:type="dxa"/>
            <w:tcBorders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221D797D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9" w:type="dxa"/>
            <w:tcBorders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5FCA7A37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5DBD8E7B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ACFD486" w14:textId="1D3D6B32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Criteri</w:t>
            </w:r>
            <w:proofErr w:type="spellEnd"/>
            <w:r>
              <w:rPr>
                <w:sz w:val="17"/>
              </w:rPr>
              <w:t xml:space="preserve">: 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218E389" w14:textId="354FD6C8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FDDC3DB" w14:textId="1521308A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9AF6E2A" w14:textId="3FEA2884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A2237A6" w14:textId="675EEE55" w:rsidR="00BF781E" w:rsidRDefault="00BF781E">
            <w:pPr>
              <w:spacing w:after="0"/>
              <w:jc w:val="center"/>
            </w:pPr>
          </w:p>
        </w:tc>
      </w:tr>
      <w:tr w:rsidR="00A3315B" w14:paraId="187A10D8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7A57B5A" w14:textId="5846229F" w:rsidR="00A3315B" w:rsidRDefault="00A3315B">
            <w:pPr>
              <w:spacing w:after="0"/>
              <w:rPr>
                <w:sz w:val="17"/>
              </w:rPr>
            </w:pPr>
            <w:proofErr w:type="spellStart"/>
            <w:r>
              <w:rPr>
                <w:sz w:val="17"/>
              </w:rPr>
              <w:t>Comunicazione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chiara</w:t>
            </w:r>
            <w:proofErr w:type="spellEnd"/>
            <w:r>
              <w:rPr>
                <w:sz w:val="17"/>
              </w:rPr>
              <w:t xml:space="preserve"> e </w:t>
            </w:r>
            <w:proofErr w:type="spellStart"/>
            <w:r>
              <w:rPr>
                <w:sz w:val="17"/>
              </w:rPr>
              <w:t>trasparente</w:t>
            </w:r>
            <w:proofErr w:type="spellEnd"/>
            <w:r>
              <w:rPr>
                <w:sz w:val="17"/>
              </w:rPr>
              <w:t xml:space="preserve"> con le </w:t>
            </w:r>
            <w:proofErr w:type="spellStart"/>
            <w:r>
              <w:rPr>
                <w:sz w:val="17"/>
              </w:rPr>
              <w:t>famiglie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27A260D" w14:textId="77777777" w:rsidR="00A3315B" w:rsidRDefault="00A3315B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312B251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F4F8EFC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A2D5746" w14:textId="77777777" w:rsidR="00A3315B" w:rsidRDefault="00A3315B">
            <w:pPr>
              <w:spacing w:after="0"/>
              <w:jc w:val="center"/>
            </w:pPr>
          </w:p>
        </w:tc>
      </w:tr>
      <w:tr w:rsidR="00BF781E" w14:paraId="78ED7928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C0FE0D8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Cooperazione</w:t>
            </w:r>
            <w:proofErr w:type="spellEnd"/>
            <w:r>
              <w:rPr>
                <w:sz w:val="17"/>
              </w:rPr>
              <w:t xml:space="preserve"> con </w:t>
            </w:r>
            <w:proofErr w:type="spellStart"/>
            <w:r>
              <w:rPr>
                <w:sz w:val="17"/>
              </w:rPr>
              <w:t>i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genitori</w:t>
            </w:r>
            <w:proofErr w:type="spellEnd"/>
            <w:r>
              <w:rPr>
                <w:sz w:val="17"/>
              </w:rPr>
              <w:t xml:space="preserve"> e le </w:t>
            </w:r>
            <w:proofErr w:type="spellStart"/>
            <w:r>
              <w:rPr>
                <w:sz w:val="17"/>
              </w:rPr>
              <w:t>famiglie</w:t>
            </w:r>
            <w:proofErr w:type="spellEnd"/>
            <w:r>
              <w:rPr>
                <w:sz w:val="17"/>
              </w:rPr>
              <w:t>.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831A858" w14:textId="2EAE3F85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41404B2" w14:textId="33A3D1A4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F04FA81" w14:textId="479ED6D0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D0AF88A" w14:textId="52EF766B" w:rsidR="00BF781E" w:rsidRDefault="00BF781E">
            <w:pPr>
              <w:spacing w:after="0"/>
              <w:jc w:val="center"/>
            </w:pPr>
          </w:p>
        </w:tc>
      </w:tr>
      <w:tr w:rsidR="00BF781E" w14:paraId="0962278F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94DE81F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Collaborazione</w:t>
            </w:r>
            <w:proofErr w:type="spellEnd"/>
            <w:r>
              <w:rPr>
                <w:sz w:val="17"/>
              </w:rPr>
              <w:t xml:space="preserve"> con le </w:t>
            </w:r>
            <w:proofErr w:type="spellStart"/>
            <w:r>
              <w:rPr>
                <w:sz w:val="17"/>
              </w:rPr>
              <w:t>colleghe</w:t>
            </w:r>
            <w:proofErr w:type="spellEnd"/>
            <w:r>
              <w:rPr>
                <w:sz w:val="17"/>
              </w:rPr>
              <w:t>/</w:t>
            </w:r>
            <w:proofErr w:type="spellStart"/>
            <w:r>
              <w:rPr>
                <w:sz w:val="17"/>
              </w:rPr>
              <w:t>i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colleghi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CCEB904" w14:textId="2264E754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19C9A6E" w14:textId="60651F0C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FDD4ED7" w14:textId="1D910B24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82688FD" w14:textId="6DC79AF8" w:rsidR="00BF781E" w:rsidRDefault="00BF781E">
            <w:pPr>
              <w:spacing w:after="0"/>
              <w:jc w:val="center"/>
            </w:pPr>
          </w:p>
        </w:tc>
      </w:tr>
      <w:tr w:rsidR="00BF781E" w14:paraId="282B4559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5943DAB" w14:textId="77777777" w:rsidR="00BF781E" w:rsidRDefault="00992873">
            <w:pPr>
              <w:spacing w:after="0"/>
            </w:pPr>
            <w:r>
              <w:rPr>
                <w:sz w:val="17"/>
              </w:rPr>
              <w:t>Altro: ................................................................................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30E7CBE" w14:textId="30B52E1C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DD48B00" w14:textId="1EEACC88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DE529C9" w14:textId="0E66F5A7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B80D2FE" w14:textId="140B3E6F" w:rsidR="00BF781E" w:rsidRDefault="00BF781E">
            <w:pPr>
              <w:spacing w:after="0"/>
              <w:jc w:val="center"/>
            </w:pPr>
          </w:p>
        </w:tc>
      </w:tr>
      <w:tr w:rsidR="00BF781E" w14:paraId="7618529A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3F3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1F103077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17324D"/>
              </w:rPr>
              <w:t>Crescita</w:t>
            </w:r>
            <w:proofErr w:type="spellEnd"/>
            <w:r>
              <w:rPr>
                <w:b/>
                <w:color w:val="17324D"/>
              </w:rPr>
              <w:t xml:space="preserve"> </w:t>
            </w:r>
            <w:proofErr w:type="spellStart"/>
            <w:r>
              <w:rPr>
                <w:b/>
                <w:color w:val="17324D"/>
              </w:rPr>
              <w:t>professionale</w:t>
            </w:r>
            <w:proofErr w:type="spellEnd"/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4B20037F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90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2632F6CE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0C33043F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9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1C369C56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2E72BB92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E25C31A" w14:textId="4F367D0F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Criteri</w:t>
            </w:r>
            <w:proofErr w:type="spellEnd"/>
            <w:r>
              <w:rPr>
                <w:sz w:val="17"/>
              </w:rPr>
              <w:t xml:space="preserve">: 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9BA7851" w14:textId="12ED048E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1A673EB" w14:textId="40262883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9B9FCED" w14:textId="4B9F7A5D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F28E1FF" w14:textId="31B6C48F" w:rsidR="00BF781E" w:rsidRDefault="00BF781E">
            <w:pPr>
              <w:spacing w:after="0"/>
              <w:jc w:val="center"/>
            </w:pPr>
          </w:p>
        </w:tc>
      </w:tr>
      <w:tr w:rsidR="00A3315B" w14:paraId="0D8D6334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0D80D54" w14:textId="78687CAA" w:rsidR="00A3315B" w:rsidRDefault="00A3315B">
            <w:pPr>
              <w:spacing w:after="0"/>
              <w:rPr>
                <w:sz w:val="17"/>
              </w:rPr>
            </w:pPr>
            <w:proofErr w:type="spellStart"/>
            <w:r>
              <w:rPr>
                <w:sz w:val="17"/>
              </w:rPr>
              <w:t>Partecipazione</w:t>
            </w:r>
            <w:proofErr w:type="spellEnd"/>
            <w:r>
              <w:rPr>
                <w:sz w:val="17"/>
              </w:rPr>
              <w:t xml:space="preserve"> alle </w:t>
            </w:r>
            <w:proofErr w:type="spellStart"/>
            <w:r>
              <w:rPr>
                <w:sz w:val="17"/>
              </w:rPr>
              <w:t>attività</w:t>
            </w:r>
            <w:proofErr w:type="spellEnd"/>
            <w:r>
              <w:rPr>
                <w:sz w:val="17"/>
              </w:rPr>
              <w:t xml:space="preserve"> di </w:t>
            </w:r>
            <w:proofErr w:type="spellStart"/>
            <w:r>
              <w:rPr>
                <w:sz w:val="17"/>
              </w:rPr>
              <w:t>formazione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B844468" w14:textId="77777777" w:rsidR="00A3315B" w:rsidRDefault="00A3315B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C410B0C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65186DA" w14:textId="77777777" w:rsidR="00A3315B" w:rsidRDefault="00A3315B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0AF3B93" w14:textId="77777777" w:rsidR="00A3315B" w:rsidRDefault="00A3315B">
            <w:pPr>
              <w:spacing w:after="0"/>
              <w:jc w:val="center"/>
            </w:pPr>
          </w:p>
        </w:tc>
      </w:tr>
      <w:tr w:rsidR="00BF781E" w14:paraId="4A72B08C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29291E8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Attività</w:t>
            </w:r>
            <w:proofErr w:type="spellEnd"/>
            <w:r>
              <w:rPr>
                <w:sz w:val="17"/>
              </w:rPr>
              <w:t xml:space="preserve"> di </w:t>
            </w:r>
            <w:proofErr w:type="spellStart"/>
            <w:r>
              <w:rPr>
                <w:sz w:val="17"/>
              </w:rPr>
              <w:t>autoriflessione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sulla</w:t>
            </w:r>
            <w:proofErr w:type="spellEnd"/>
            <w:r>
              <w:rPr>
                <w:sz w:val="17"/>
              </w:rPr>
              <w:t xml:space="preserve"> propria </w:t>
            </w:r>
            <w:proofErr w:type="spellStart"/>
            <w:r>
              <w:rPr>
                <w:sz w:val="17"/>
              </w:rPr>
              <w:t>esperienza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professionale</w:t>
            </w:r>
            <w:proofErr w:type="spellEnd"/>
            <w:r>
              <w:rPr>
                <w:sz w:val="17"/>
              </w:rPr>
              <w:t xml:space="preserve"> di </w:t>
            </w:r>
            <w:proofErr w:type="spellStart"/>
            <w:r>
              <w:rPr>
                <w:sz w:val="17"/>
              </w:rPr>
              <w:t>docente</w:t>
            </w:r>
            <w:proofErr w:type="spellEnd"/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BF417CB" w14:textId="4861FC0A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E41AE86" w14:textId="0C9EEFCB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8D12B1C" w14:textId="58A6A89A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B6FC8AF" w14:textId="29D482B2" w:rsidR="00BF781E" w:rsidRDefault="00BF781E">
            <w:pPr>
              <w:spacing w:after="0"/>
              <w:jc w:val="center"/>
            </w:pPr>
          </w:p>
        </w:tc>
      </w:tr>
      <w:tr w:rsidR="00BF781E" w14:paraId="36E7E8F7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CEBD5EF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Disponibilità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all'innovazione</w:t>
            </w:r>
            <w:proofErr w:type="spellEnd"/>
            <w:r>
              <w:rPr>
                <w:sz w:val="17"/>
              </w:rPr>
              <w:t xml:space="preserve"> e al </w:t>
            </w:r>
            <w:proofErr w:type="spellStart"/>
            <w:r>
              <w:rPr>
                <w:sz w:val="17"/>
              </w:rPr>
              <w:t>miglioramento</w:t>
            </w:r>
            <w:proofErr w:type="spellEnd"/>
            <w:r>
              <w:rPr>
                <w:sz w:val="17"/>
              </w:rPr>
              <w:t xml:space="preserve"> continuo della propria azione </w:t>
            </w:r>
            <w:proofErr w:type="spellStart"/>
            <w:r>
              <w:rPr>
                <w:sz w:val="17"/>
              </w:rPr>
              <w:t>educativa</w:t>
            </w:r>
            <w:proofErr w:type="spellEnd"/>
            <w:r>
              <w:rPr>
                <w:sz w:val="17"/>
              </w:rPr>
              <w:t>.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E7AFAF4" w14:textId="40AE3392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EFA4744" w14:textId="465B8947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28CF9CE" w14:textId="3E1F004E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55848A6" w14:textId="720ED56F" w:rsidR="00BF781E" w:rsidRDefault="00BF781E">
            <w:pPr>
              <w:spacing w:after="0"/>
              <w:jc w:val="center"/>
            </w:pPr>
          </w:p>
        </w:tc>
      </w:tr>
      <w:tr w:rsidR="00BF781E" w14:paraId="29CF7BEB" w14:textId="77777777" w:rsidTr="00A3315B">
        <w:trPr>
          <w:cantSplit/>
          <w:jc w:val="center"/>
        </w:trPr>
        <w:tc>
          <w:tcPr>
            <w:tcW w:w="620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9E10B57" w14:textId="77777777" w:rsidR="00BF781E" w:rsidRDefault="00992873">
            <w:pPr>
              <w:spacing w:after="0"/>
            </w:pPr>
            <w:r>
              <w:rPr>
                <w:sz w:val="17"/>
              </w:rPr>
              <w:t>Altro: ................................................................................</w:t>
            </w: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97D10FA" w14:textId="2C5EC9CA" w:rsidR="00BF781E" w:rsidRDefault="00BF781E">
            <w:pPr>
              <w:spacing w:after="0"/>
              <w:jc w:val="center"/>
            </w:pPr>
          </w:p>
        </w:tc>
        <w:tc>
          <w:tcPr>
            <w:tcW w:w="90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E0110C6" w14:textId="2A3E2003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9ED607B" w14:textId="116D540D" w:rsidR="00BF781E" w:rsidRDefault="00BF781E">
            <w:pPr>
              <w:spacing w:after="0"/>
              <w:jc w:val="center"/>
            </w:pPr>
          </w:p>
        </w:tc>
        <w:tc>
          <w:tcPr>
            <w:tcW w:w="1089" w:type="dxa"/>
            <w:tcBorders>
              <w:top w:val="single" w:sz="4" w:space="0" w:color="D8E3E8"/>
              <w:bottom w:val="single" w:sz="4" w:space="0" w:color="D8E3E8"/>
              <w:right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29B45BE" w14:textId="75FD4C84" w:rsidR="00BF781E" w:rsidRDefault="00BF781E">
            <w:pPr>
              <w:spacing w:after="0"/>
              <w:jc w:val="center"/>
            </w:pPr>
          </w:p>
        </w:tc>
      </w:tr>
    </w:tbl>
    <w:p w14:paraId="17D19D72" w14:textId="77777777" w:rsidR="00BF781E" w:rsidRDefault="00BF781E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318"/>
      </w:tblGrid>
      <w:tr w:rsidR="00BF781E" w14:paraId="7B166800" w14:textId="77777777" w:rsidTr="00A3315B">
        <w:trPr>
          <w:jc w:val="center"/>
        </w:trPr>
        <w:tc>
          <w:tcPr>
            <w:tcW w:w="10318" w:type="dxa"/>
            <w:tcBorders>
              <w:top w:val="single" w:sz="6" w:space="0" w:color="17324D"/>
              <w:left w:val="single" w:sz="6" w:space="0" w:color="17324D"/>
              <w:bottom w:val="single" w:sz="6" w:space="0" w:color="17324D"/>
              <w:right w:val="single" w:sz="6" w:space="0" w:color="17324D"/>
            </w:tcBorders>
            <w:shd w:val="clear" w:color="auto" w:fill="17324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5F91E54B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FFFFFF"/>
                <w:sz w:val="19"/>
              </w:rPr>
              <w:t>Osservazioni</w:t>
            </w:r>
            <w:proofErr w:type="spellEnd"/>
            <w:r>
              <w:rPr>
                <w:b/>
                <w:color w:val="FFFFFF"/>
                <w:sz w:val="19"/>
              </w:rPr>
              <w:t xml:space="preserve"> </w:t>
            </w:r>
            <w:proofErr w:type="spellStart"/>
            <w:r>
              <w:rPr>
                <w:b/>
                <w:color w:val="FFFFFF"/>
                <w:sz w:val="19"/>
              </w:rPr>
              <w:t>aggiuntive</w:t>
            </w:r>
            <w:proofErr w:type="spellEnd"/>
          </w:p>
        </w:tc>
      </w:tr>
      <w:tr w:rsidR="00BF781E" w14:paraId="25219992" w14:textId="77777777" w:rsidTr="00A3315B">
        <w:trPr>
          <w:jc w:val="center"/>
        </w:trPr>
        <w:tc>
          <w:tcPr>
            <w:tcW w:w="10318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100" w:type="dxa"/>
              <w:left w:w="110" w:type="dxa"/>
              <w:bottom w:w="320" w:type="dxa"/>
              <w:right w:w="110" w:type="dxa"/>
            </w:tcMar>
          </w:tcPr>
          <w:p w14:paraId="25A0CE93" w14:textId="77777777" w:rsidR="00BF781E" w:rsidRDefault="00BF781E">
            <w:pPr>
              <w:spacing w:after="360"/>
            </w:pPr>
          </w:p>
        </w:tc>
      </w:tr>
    </w:tbl>
    <w:p w14:paraId="150D4A69" w14:textId="77777777" w:rsidR="00BF781E" w:rsidRDefault="00BF781E">
      <w:pPr>
        <w:spacing w:after="20"/>
      </w:pPr>
    </w:p>
    <w:p w14:paraId="39EC65DA" w14:textId="77777777" w:rsidR="00BF781E" w:rsidRDefault="00992873" w:rsidP="00A3315B">
      <w:pPr>
        <w:spacing w:before="80" w:after="60"/>
        <w:ind w:left="180"/>
      </w:pPr>
      <w:proofErr w:type="spellStart"/>
      <w:r>
        <w:rPr>
          <w:b/>
          <w:color w:val="17324D"/>
          <w:sz w:val="26"/>
        </w:rPr>
        <w:t>Valutazione</w:t>
      </w:r>
      <w:proofErr w:type="spellEnd"/>
      <w:r>
        <w:rPr>
          <w:b/>
          <w:color w:val="17324D"/>
          <w:sz w:val="26"/>
        </w:rPr>
        <w:t xml:space="preserve"> </w:t>
      </w:r>
      <w:proofErr w:type="spellStart"/>
      <w:r>
        <w:rPr>
          <w:b/>
          <w:color w:val="17324D"/>
          <w:sz w:val="26"/>
        </w:rPr>
        <w:t>complessiva</w:t>
      </w:r>
      <w:proofErr w:type="spellEnd"/>
    </w:p>
    <w:p w14:paraId="3D0C2F84" w14:textId="77777777" w:rsidR="00BF781E" w:rsidRDefault="00992873" w:rsidP="00A3315B">
      <w:pPr>
        <w:spacing w:after="80"/>
        <w:ind w:left="180"/>
      </w:pPr>
      <w:r>
        <w:rPr>
          <w:b/>
          <w:color w:val="157A7A"/>
          <w:sz w:val="19"/>
        </w:rPr>
        <w:t xml:space="preserve">La/Il </w:t>
      </w:r>
      <w:proofErr w:type="spellStart"/>
      <w:r>
        <w:rPr>
          <w:b/>
          <w:color w:val="157A7A"/>
          <w:sz w:val="19"/>
        </w:rPr>
        <w:t>docente</w:t>
      </w:r>
      <w:proofErr w:type="spellEnd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5"/>
        <w:gridCol w:w="737"/>
      </w:tblGrid>
      <w:tr w:rsidR="00BF781E" w14:paraId="681D1022" w14:textId="77777777">
        <w:trPr>
          <w:jc w:val="center"/>
        </w:trPr>
        <w:tc>
          <w:tcPr>
            <w:tcW w:w="9525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787B432" w14:textId="77777777" w:rsidR="00BF781E" w:rsidRDefault="00992873">
            <w:pPr>
              <w:spacing w:after="0"/>
            </w:pPr>
            <w:r>
              <w:t xml:space="preserve">ha </w:t>
            </w:r>
            <w:proofErr w:type="spellStart"/>
            <w:r>
              <w:t>dimostrato</w:t>
            </w:r>
            <w:proofErr w:type="spellEnd"/>
            <w:r>
              <w:t xml:space="preserve"> di </w:t>
            </w:r>
            <w:proofErr w:type="spellStart"/>
            <w:r>
              <w:t>possedere</w:t>
            </w:r>
            <w:proofErr w:type="spellEnd"/>
            <w:r>
              <w:t xml:space="preserve"> </w:t>
            </w:r>
            <w:proofErr w:type="spellStart"/>
            <w:r>
              <w:t>capacità</w:t>
            </w:r>
            <w:proofErr w:type="spellEnd"/>
            <w:r>
              <w:t xml:space="preserve"> e </w:t>
            </w:r>
            <w:proofErr w:type="spellStart"/>
            <w:r>
              <w:t>competenze</w:t>
            </w:r>
            <w:proofErr w:type="spellEnd"/>
            <w:r>
              <w:t xml:space="preserve"> </w:t>
            </w:r>
            <w:proofErr w:type="spellStart"/>
            <w:r>
              <w:t>che</w:t>
            </w:r>
            <w:proofErr w:type="spellEnd"/>
            <w:r>
              <w:t xml:space="preserve"> </w:t>
            </w:r>
            <w:proofErr w:type="spellStart"/>
            <w:r>
              <w:t>superano</w:t>
            </w:r>
            <w:proofErr w:type="spellEnd"/>
            <w:r>
              <w:t xml:space="preserve"> </w:t>
            </w:r>
            <w:proofErr w:type="spellStart"/>
            <w:r>
              <w:t>i</w:t>
            </w:r>
            <w:proofErr w:type="spellEnd"/>
            <w:r>
              <w:t xml:space="preserve"> </w:t>
            </w:r>
            <w:proofErr w:type="spellStart"/>
            <w:r>
              <w:t>livelli</w:t>
            </w:r>
            <w:proofErr w:type="spellEnd"/>
            <w:r>
              <w:t xml:space="preserve"> </w:t>
            </w:r>
            <w:proofErr w:type="spellStart"/>
            <w:r>
              <w:t>richiesti</w:t>
            </w:r>
            <w:proofErr w:type="spellEnd"/>
            <w:r>
              <w:t>.</w:t>
            </w:r>
          </w:p>
        </w:tc>
        <w:tc>
          <w:tcPr>
            <w:tcW w:w="737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C18A274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788B51AF" w14:textId="77777777">
        <w:trPr>
          <w:jc w:val="center"/>
        </w:trPr>
        <w:tc>
          <w:tcPr>
            <w:tcW w:w="9525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E00D9F1" w14:textId="77777777" w:rsidR="00BF781E" w:rsidRDefault="00992873">
            <w:pPr>
              <w:spacing w:after="0"/>
            </w:pPr>
            <w:r>
              <w:t xml:space="preserve">ha </w:t>
            </w:r>
            <w:proofErr w:type="spellStart"/>
            <w:r>
              <w:t>dimostrato</w:t>
            </w:r>
            <w:proofErr w:type="spellEnd"/>
            <w:r>
              <w:t xml:space="preserve"> di </w:t>
            </w:r>
            <w:proofErr w:type="spellStart"/>
            <w:r>
              <w:t>possedere</w:t>
            </w:r>
            <w:proofErr w:type="spellEnd"/>
            <w:r>
              <w:t xml:space="preserve"> le </w:t>
            </w:r>
            <w:proofErr w:type="spellStart"/>
            <w:r>
              <w:t>capacità</w:t>
            </w:r>
            <w:proofErr w:type="spellEnd"/>
            <w:r>
              <w:t xml:space="preserve"> e le </w:t>
            </w:r>
            <w:proofErr w:type="spellStart"/>
            <w:r>
              <w:t>competenze</w:t>
            </w:r>
            <w:proofErr w:type="spellEnd"/>
            <w:r>
              <w:t xml:space="preserve"> </w:t>
            </w:r>
            <w:proofErr w:type="spellStart"/>
            <w:r>
              <w:t>richieste</w:t>
            </w:r>
            <w:proofErr w:type="spellEnd"/>
            <w:r>
              <w:t>.</w:t>
            </w:r>
          </w:p>
        </w:tc>
        <w:tc>
          <w:tcPr>
            <w:tcW w:w="737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1B5DA7A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679D7194" w14:textId="77777777">
        <w:trPr>
          <w:jc w:val="center"/>
        </w:trPr>
        <w:tc>
          <w:tcPr>
            <w:tcW w:w="9525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13C99ED6" w14:textId="77777777" w:rsidR="00BF781E" w:rsidRDefault="00992873">
            <w:pPr>
              <w:spacing w:after="0"/>
            </w:pPr>
            <w:r>
              <w:t xml:space="preserve">ha </w:t>
            </w:r>
            <w:proofErr w:type="spellStart"/>
            <w:r>
              <w:t>dimostrato</w:t>
            </w:r>
            <w:proofErr w:type="spellEnd"/>
            <w:r>
              <w:t xml:space="preserve"> di non </w:t>
            </w:r>
            <w:proofErr w:type="spellStart"/>
            <w:r>
              <w:t>possedere</w:t>
            </w:r>
            <w:proofErr w:type="spellEnd"/>
            <w:r>
              <w:t xml:space="preserve"> le </w:t>
            </w:r>
            <w:proofErr w:type="spellStart"/>
            <w:r>
              <w:t>capacità</w:t>
            </w:r>
            <w:proofErr w:type="spellEnd"/>
            <w:r>
              <w:t xml:space="preserve"> e le </w:t>
            </w:r>
            <w:proofErr w:type="spellStart"/>
            <w:r>
              <w:t>competenze</w:t>
            </w:r>
            <w:proofErr w:type="spellEnd"/>
            <w:r>
              <w:t xml:space="preserve"> </w:t>
            </w:r>
            <w:proofErr w:type="spellStart"/>
            <w:r>
              <w:t>richieste</w:t>
            </w:r>
            <w:proofErr w:type="spellEnd"/>
            <w:r>
              <w:t>.</w:t>
            </w:r>
          </w:p>
        </w:tc>
        <w:tc>
          <w:tcPr>
            <w:tcW w:w="737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8DF3FC0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</w:tbl>
    <w:p w14:paraId="1E1B29E3" w14:textId="77777777" w:rsidR="00BF781E" w:rsidRDefault="00BF781E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95"/>
        <w:gridCol w:w="1701"/>
        <w:gridCol w:w="4365"/>
      </w:tblGrid>
      <w:tr w:rsidR="00BF781E" w14:paraId="5D096B09" w14:textId="77777777">
        <w:trPr>
          <w:jc w:val="center"/>
        </w:trPr>
        <w:tc>
          <w:tcPr>
            <w:tcW w:w="419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tcMar>
              <w:top w:w="170" w:type="dxa"/>
              <w:left w:w="40" w:type="dxa"/>
              <w:bottom w:w="40" w:type="dxa"/>
              <w:right w:w="40" w:type="dxa"/>
            </w:tcMar>
          </w:tcPr>
          <w:p w14:paraId="1322AB41" w14:textId="77777777" w:rsidR="00BF781E" w:rsidRDefault="00992873">
            <w:pPr>
              <w:spacing w:after="0"/>
              <w:jc w:val="center"/>
            </w:pPr>
            <w:r>
              <w:rPr>
                <w:color w:val="60727D"/>
              </w:rPr>
              <w:t>________________________________</w:t>
            </w:r>
          </w:p>
        </w:tc>
        <w:tc>
          <w:tcPr>
            <w:tcW w:w="1701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tcMar>
              <w:top w:w="170" w:type="dxa"/>
              <w:left w:w="40" w:type="dxa"/>
              <w:bottom w:w="40" w:type="dxa"/>
              <w:right w:w="40" w:type="dxa"/>
            </w:tcMar>
          </w:tcPr>
          <w:p w14:paraId="3410A286" w14:textId="77777777" w:rsidR="00BF781E" w:rsidRDefault="00BF781E"/>
        </w:tc>
        <w:tc>
          <w:tcPr>
            <w:tcW w:w="436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tcMar>
              <w:top w:w="170" w:type="dxa"/>
              <w:left w:w="40" w:type="dxa"/>
              <w:bottom w:w="40" w:type="dxa"/>
              <w:right w:w="40" w:type="dxa"/>
            </w:tcMar>
          </w:tcPr>
          <w:p w14:paraId="7D37B436" w14:textId="77777777" w:rsidR="00BF781E" w:rsidRDefault="00992873">
            <w:pPr>
              <w:spacing w:after="0"/>
              <w:jc w:val="center"/>
            </w:pPr>
            <w:r>
              <w:rPr>
                <w:color w:val="60727D"/>
              </w:rPr>
              <w:t>________________________________</w:t>
            </w:r>
          </w:p>
        </w:tc>
      </w:tr>
      <w:tr w:rsidR="00BF781E" w14:paraId="2FB3C0B1" w14:textId="77777777">
        <w:trPr>
          <w:jc w:val="center"/>
        </w:trPr>
        <w:tc>
          <w:tcPr>
            <w:tcW w:w="419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4D5C1601" w14:textId="77777777" w:rsidR="00BF781E" w:rsidRDefault="00992873">
            <w:pPr>
              <w:spacing w:after="0"/>
              <w:jc w:val="center"/>
            </w:pPr>
            <w:proofErr w:type="spellStart"/>
            <w:r>
              <w:rPr>
                <w:color w:val="60727D"/>
                <w:sz w:val="16"/>
              </w:rPr>
              <w:t>Luogo</w:t>
            </w:r>
            <w:proofErr w:type="spellEnd"/>
            <w:r>
              <w:rPr>
                <w:color w:val="60727D"/>
                <w:sz w:val="16"/>
              </w:rPr>
              <w:t xml:space="preserve"> e data</w:t>
            </w:r>
          </w:p>
        </w:tc>
        <w:tc>
          <w:tcPr>
            <w:tcW w:w="1701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60C5071E" w14:textId="77777777" w:rsidR="00BF781E" w:rsidRDefault="00BF781E"/>
        </w:tc>
        <w:tc>
          <w:tcPr>
            <w:tcW w:w="436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01AEF32D" w14:textId="77777777" w:rsidR="00BF781E" w:rsidRDefault="00992873">
            <w:pPr>
              <w:spacing w:after="0"/>
              <w:jc w:val="center"/>
            </w:pPr>
            <w:proofErr w:type="spellStart"/>
            <w:r>
              <w:rPr>
                <w:color w:val="60727D"/>
                <w:sz w:val="16"/>
              </w:rPr>
              <w:t>Firma</w:t>
            </w:r>
            <w:proofErr w:type="spellEnd"/>
            <w:r>
              <w:rPr>
                <w:color w:val="60727D"/>
                <w:sz w:val="16"/>
              </w:rPr>
              <w:t xml:space="preserve"> della/del </w:t>
            </w:r>
            <w:proofErr w:type="spellStart"/>
            <w:r>
              <w:rPr>
                <w:color w:val="60727D"/>
                <w:sz w:val="16"/>
              </w:rPr>
              <w:t>dirigente</w:t>
            </w:r>
            <w:proofErr w:type="spellEnd"/>
          </w:p>
        </w:tc>
      </w:tr>
    </w:tbl>
    <w:p w14:paraId="1DF41AC0" w14:textId="77777777" w:rsidR="00BF781E" w:rsidRDefault="00BF781E">
      <w:pPr>
        <w:sectPr w:rsidR="00BF78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850" w:right="822" w:bottom="850" w:left="822" w:header="369" w:footer="397" w:gutter="0"/>
          <w:cols w:space="720"/>
          <w:docGrid w:linePitch="360"/>
        </w:sectPr>
      </w:pPr>
    </w:p>
    <w:p w14:paraId="38B2F711" w14:textId="77777777" w:rsidR="00BF781E" w:rsidRDefault="00992873" w:rsidP="001E6949">
      <w:pPr>
        <w:spacing w:before="140"/>
        <w:ind w:left="180"/>
      </w:pPr>
      <w:proofErr w:type="spellStart"/>
      <w:r>
        <w:rPr>
          <w:b/>
          <w:color w:val="17324D"/>
          <w:sz w:val="36"/>
        </w:rPr>
        <w:lastRenderedPageBreak/>
        <w:t>Probezeit</w:t>
      </w:r>
      <w:proofErr w:type="spellEnd"/>
      <w:r>
        <w:rPr>
          <w:b/>
          <w:color w:val="17324D"/>
          <w:sz w:val="36"/>
        </w:rPr>
        <w:t xml:space="preserve"> der </w:t>
      </w:r>
      <w:proofErr w:type="spellStart"/>
      <w:r>
        <w:rPr>
          <w:b/>
          <w:color w:val="17324D"/>
          <w:sz w:val="36"/>
        </w:rPr>
        <w:t>Berufseingangsphase</w:t>
      </w:r>
      <w:proofErr w:type="spellEnd"/>
    </w:p>
    <w:p w14:paraId="44BD0D4F" w14:textId="77777777" w:rsidR="00BF781E" w:rsidRDefault="00992873" w:rsidP="001E6949">
      <w:pPr>
        <w:spacing w:after="140"/>
        <w:ind w:left="180"/>
      </w:pPr>
      <w:r>
        <w:rPr>
          <w:color w:val="60727D"/>
        </w:rPr>
        <w:t xml:space="preserve">Art. 4 des </w:t>
      </w:r>
      <w:proofErr w:type="spellStart"/>
      <w:r>
        <w:rPr>
          <w:color w:val="60727D"/>
        </w:rPr>
        <w:t>Beschlusses</w:t>
      </w:r>
      <w:proofErr w:type="spellEnd"/>
      <w:r>
        <w:rPr>
          <w:color w:val="60727D"/>
        </w:rPr>
        <w:t xml:space="preserve"> der </w:t>
      </w:r>
      <w:proofErr w:type="spellStart"/>
      <w:r>
        <w:rPr>
          <w:color w:val="60727D"/>
        </w:rPr>
        <w:t>Landesregierung</w:t>
      </w:r>
      <w:proofErr w:type="spellEnd"/>
      <w:r>
        <w:rPr>
          <w:color w:val="60727D"/>
        </w:rPr>
        <w:t xml:space="preserve"> </w:t>
      </w:r>
      <w:proofErr w:type="spellStart"/>
      <w:r>
        <w:rPr>
          <w:color w:val="60727D"/>
        </w:rPr>
        <w:t>vom</w:t>
      </w:r>
      <w:proofErr w:type="spellEnd"/>
      <w:r>
        <w:rPr>
          <w:color w:val="60727D"/>
        </w:rPr>
        <w:t xml:space="preserve"> 13.04.2021, Nr. 313</w:t>
      </w:r>
    </w:p>
    <w:p w14:paraId="23B46A24" w14:textId="77777777" w:rsidR="00BF781E" w:rsidRDefault="00992873" w:rsidP="001E6949">
      <w:pPr>
        <w:spacing w:after="180"/>
        <w:ind w:left="180"/>
      </w:pPr>
      <w:proofErr w:type="spellStart"/>
      <w:r>
        <w:rPr>
          <w:b/>
          <w:color w:val="157A7A"/>
          <w:sz w:val="22"/>
        </w:rPr>
        <w:t>Bewertung</w:t>
      </w:r>
      <w:proofErr w:type="spellEnd"/>
      <w:r>
        <w:rPr>
          <w:b/>
          <w:color w:val="157A7A"/>
          <w:sz w:val="22"/>
        </w:rPr>
        <w:t xml:space="preserve"> </w:t>
      </w:r>
      <w:proofErr w:type="spellStart"/>
      <w:r>
        <w:rPr>
          <w:b/>
          <w:color w:val="157A7A"/>
          <w:sz w:val="22"/>
        </w:rPr>
        <w:t>durch</w:t>
      </w:r>
      <w:proofErr w:type="spellEnd"/>
      <w:r>
        <w:rPr>
          <w:b/>
          <w:color w:val="157A7A"/>
          <w:sz w:val="22"/>
        </w:rPr>
        <w:t xml:space="preserve"> die </w:t>
      </w:r>
      <w:proofErr w:type="spellStart"/>
      <w:r>
        <w:rPr>
          <w:b/>
          <w:color w:val="157A7A"/>
          <w:sz w:val="22"/>
        </w:rPr>
        <w:t>Schulführungskraft</w:t>
      </w:r>
      <w:proofErr w:type="spellEnd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360"/>
        <w:gridCol w:w="3628"/>
        <w:gridCol w:w="1934"/>
        <w:gridCol w:w="3338"/>
      </w:tblGrid>
      <w:tr w:rsidR="00BF781E" w14:paraId="71E11903" w14:textId="77777777" w:rsidTr="00684EAE">
        <w:trPr>
          <w:cantSplit/>
          <w:jc w:val="center"/>
        </w:trPr>
        <w:tc>
          <w:tcPr>
            <w:tcW w:w="1360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shd w:val="clear" w:color="auto" w:fill="EAF3F3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5B58A3C5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17324D"/>
              </w:rPr>
              <w:t>Lehrperson</w:t>
            </w:r>
            <w:proofErr w:type="spellEnd"/>
            <w:r>
              <w:rPr>
                <w:b/>
                <w:color w:val="17324D"/>
              </w:rPr>
              <w:t>:</w:t>
            </w:r>
          </w:p>
        </w:tc>
        <w:tc>
          <w:tcPr>
            <w:tcW w:w="3628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28F9B59" w14:textId="77777777" w:rsidR="00BF781E" w:rsidRDefault="00992873">
            <w:pPr>
              <w:spacing w:after="0"/>
            </w:pPr>
            <w:r>
              <w:rPr>
                <w:color w:val="60727D"/>
              </w:rPr>
              <w:t xml:space="preserve"> · · · · · · · · · · · · · · · · · · · · · · · · </w:t>
            </w:r>
          </w:p>
        </w:tc>
        <w:tc>
          <w:tcPr>
            <w:tcW w:w="1934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shd w:val="clear" w:color="auto" w:fill="EAF3F3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0A479CEC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17324D"/>
              </w:rPr>
              <w:t>Schuljahr</w:t>
            </w:r>
            <w:proofErr w:type="spellEnd"/>
            <w:r>
              <w:rPr>
                <w:b/>
                <w:color w:val="17324D"/>
              </w:rPr>
              <w:t>:</w:t>
            </w:r>
          </w:p>
        </w:tc>
        <w:tc>
          <w:tcPr>
            <w:tcW w:w="3338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785BB950" w14:textId="77777777" w:rsidR="00BF781E" w:rsidRDefault="00992873">
            <w:pPr>
              <w:spacing w:after="0"/>
            </w:pPr>
            <w:r>
              <w:rPr>
                <w:color w:val="60727D"/>
              </w:rPr>
              <w:t xml:space="preserve"> · · · · · · · · · · · · · · · · · · · · · · · · </w:t>
            </w:r>
          </w:p>
        </w:tc>
      </w:tr>
      <w:tr w:rsidR="00BF781E" w14:paraId="5BE9596D" w14:textId="77777777" w:rsidTr="00684EAE">
        <w:trPr>
          <w:cantSplit/>
          <w:jc w:val="center"/>
        </w:trPr>
        <w:tc>
          <w:tcPr>
            <w:tcW w:w="1360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shd w:val="clear" w:color="auto" w:fill="EAF3F3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6389781B" w14:textId="77777777" w:rsidR="00BF781E" w:rsidRDefault="00992873">
            <w:pPr>
              <w:spacing w:after="0"/>
            </w:pPr>
            <w:r>
              <w:rPr>
                <w:b/>
                <w:color w:val="17324D"/>
              </w:rPr>
              <w:t>Schule:</w:t>
            </w:r>
          </w:p>
        </w:tc>
        <w:tc>
          <w:tcPr>
            <w:tcW w:w="3628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BD192EE" w14:textId="77777777" w:rsidR="00BF781E" w:rsidRDefault="00992873">
            <w:pPr>
              <w:spacing w:after="0"/>
            </w:pPr>
            <w:r>
              <w:rPr>
                <w:color w:val="60727D"/>
              </w:rPr>
              <w:t xml:space="preserve"> · · · · · · · · · · · · · · · · · · · · · · · · </w:t>
            </w:r>
          </w:p>
        </w:tc>
        <w:tc>
          <w:tcPr>
            <w:tcW w:w="1934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shd w:val="clear" w:color="auto" w:fill="EAF3F3"/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21FE7640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17324D"/>
              </w:rPr>
              <w:t>Wettbewerbsklasse</w:t>
            </w:r>
            <w:proofErr w:type="spellEnd"/>
            <w:r>
              <w:rPr>
                <w:b/>
                <w:color w:val="17324D"/>
              </w:rPr>
              <w:t>:</w:t>
            </w:r>
          </w:p>
        </w:tc>
        <w:tc>
          <w:tcPr>
            <w:tcW w:w="3338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95" w:type="dxa"/>
              <w:left w:w="110" w:type="dxa"/>
              <w:bottom w:w="95" w:type="dxa"/>
              <w:right w:w="110" w:type="dxa"/>
            </w:tcMar>
            <w:vAlign w:val="center"/>
          </w:tcPr>
          <w:p w14:paraId="3A0B3B29" w14:textId="77777777" w:rsidR="00BF781E" w:rsidRDefault="00992873">
            <w:pPr>
              <w:spacing w:after="0"/>
            </w:pPr>
            <w:r>
              <w:rPr>
                <w:color w:val="60727D"/>
              </w:rPr>
              <w:t xml:space="preserve"> · · · · · · · · · · · · · · · · · · · · · · · · </w:t>
            </w:r>
          </w:p>
        </w:tc>
      </w:tr>
    </w:tbl>
    <w:p w14:paraId="22189A05" w14:textId="77777777" w:rsidR="00BF781E" w:rsidRDefault="00BF781E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845"/>
        <w:gridCol w:w="1170"/>
        <w:gridCol w:w="990"/>
        <w:gridCol w:w="1080"/>
        <w:gridCol w:w="1179"/>
      </w:tblGrid>
      <w:tr w:rsidR="00BF781E" w14:paraId="715B23AA" w14:textId="77777777" w:rsidTr="009425AF">
        <w:trPr>
          <w:tblHeader/>
          <w:jc w:val="center"/>
        </w:trPr>
        <w:tc>
          <w:tcPr>
            <w:tcW w:w="58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24D"/>
            <w:tcMar>
              <w:top w:w="95" w:type="dxa"/>
              <w:left w:w="80" w:type="dxa"/>
              <w:bottom w:w="95" w:type="dxa"/>
              <w:right w:w="80" w:type="dxa"/>
            </w:tcMar>
            <w:vAlign w:val="center"/>
          </w:tcPr>
          <w:p w14:paraId="24D9691E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FFFFFF"/>
                <w:sz w:val="16"/>
              </w:rPr>
              <w:t>Bewertungsbereiche</w:t>
            </w:r>
            <w:proofErr w:type="spellEnd"/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57A7A"/>
            <w:tcMar>
              <w:top w:w="95" w:type="dxa"/>
              <w:left w:w="80" w:type="dxa"/>
              <w:bottom w:w="95" w:type="dxa"/>
              <w:right w:w="80" w:type="dxa"/>
            </w:tcMar>
            <w:vAlign w:val="center"/>
          </w:tcPr>
          <w:p w14:paraId="43A25953" w14:textId="77777777" w:rsidR="00BF781E" w:rsidRDefault="00992873">
            <w:pPr>
              <w:spacing w:after="0"/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hervorragend</w:t>
            </w:r>
            <w:proofErr w:type="spellEnd"/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57A7A"/>
            <w:tcMar>
              <w:top w:w="95" w:type="dxa"/>
              <w:left w:w="80" w:type="dxa"/>
              <w:bottom w:w="95" w:type="dxa"/>
              <w:right w:w="80" w:type="dxa"/>
            </w:tcMar>
            <w:vAlign w:val="center"/>
          </w:tcPr>
          <w:p w14:paraId="46498C2F" w14:textId="77777777" w:rsidR="00BF781E" w:rsidRDefault="00992873">
            <w:pPr>
              <w:spacing w:after="0"/>
              <w:jc w:val="center"/>
            </w:pPr>
            <w:r>
              <w:rPr>
                <w:b/>
                <w:color w:val="FFFFFF"/>
                <w:sz w:val="16"/>
              </w:rPr>
              <w:t>gut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57A7A"/>
            <w:tcMar>
              <w:top w:w="95" w:type="dxa"/>
              <w:left w:w="80" w:type="dxa"/>
              <w:bottom w:w="95" w:type="dxa"/>
              <w:right w:w="80" w:type="dxa"/>
            </w:tcMar>
            <w:vAlign w:val="center"/>
          </w:tcPr>
          <w:p w14:paraId="0E93C869" w14:textId="77777777" w:rsidR="00BF781E" w:rsidRDefault="00992873">
            <w:pPr>
              <w:spacing w:after="0"/>
              <w:jc w:val="center"/>
            </w:pPr>
            <w:proofErr w:type="spellStart"/>
            <w:r>
              <w:rPr>
                <w:b/>
                <w:color w:val="FFFFFF"/>
                <w:sz w:val="16"/>
              </w:rPr>
              <w:t>ausreichend</w:t>
            </w:r>
            <w:proofErr w:type="spellEnd"/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57A7A"/>
            <w:tcMar>
              <w:top w:w="95" w:type="dxa"/>
              <w:left w:w="80" w:type="dxa"/>
              <w:bottom w:w="95" w:type="dxa"/>
              <w:right w:w="80" w:type="dxa"/>
            </w:tcMar>
            <w:vAlign w:val="center"/>
          </w:tcPr>
          <w:p w14:paraId="567C15BF" w14:textId="77777777" w:rsidR="00BF781E" w:rsidRDefault="00992873">
            <w:pPr>
              <w:spacing w:after="0"/>
              <w:jc w:val="center"/>
            </w:pPr>
            <w:r>
              <w:rPr>
                <w:b/>
                <w:color w:val="FFFFFF"/>
                <w:sz w:val="16"/>
              </w:rPr>
              <w:t xml:space="preserve">nicht </w:t>
            </w:r>
            <w:proofErr w:type="spellStart"/>
            <w:r>
              <w:rPr>
                <w:b/>
                <w:color w:val="FFFFFF"/>
                <w:sz w:val="16"/>
              </w:rPr>
              <w:t>ausreichend</w:t>
            </w:r>
            <w:proofErr w:type="spellEnd"/>
          </w:p>
        </w:tc>
      </w:tr>
      <w:tr w:rsidR="00BF781E" w14:paraId="2F604B5F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3F3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50742472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17324D"/>
              </w:rPr>
              <w:t>Unterrichten</w:t>
            </w:r>
            <w:proofErr w:type="spellEnd"/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12A714A4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2ECF8848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6AAC0E8A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65B6C2E9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775DDCCA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C38567A" w14:textId="7BF79F6B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Kriterien</w:t>
            </w:r>
            <w:proofErr w:type="spellEnd"/>
            <w:r w:rsidR="001435B2">
              <w:rPr>
                <w:sz w:val="17"/>
              </w:rPr>
              <w:t>: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85A4D6E" w14:textId="1C57C6B9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B5936E5" w14:textId="19B6FEC0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89BE967" w14:textId="77D74D22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055D1CA" w14:textId="0BD14F2E" w:rsidR="00BF781E" w:rsidRDefault="00BF781E">
            <w:pPr>
              <w:spacing w:after="0"/>
              <w:jc w:val="center"/>
            </w:pPr>
          </w:p>
        </w:tc>
      </w:tr>
      <w:tr w:rsidR="001435B2" w14:paraId="52734B4D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7793C50" w14:textId="0AEEC495" w:rsidR="001435B2" w:rsidRDefault="001435B2">
            <w:pPr>
              <w:spacing w:after="0"/>
              <w:rPr>
                <w:sz w:val="17"/>
              </w:rPr>
            </w:pPr>
            <w:r>
              <w:rPr>
                <w:sz w:val="17"/>
              </w:rPr>
              <w:t xml:space="preserve">Fach – und </w:t>
            </w:r>
            <w:proofErr w:type="spellStart"/>
            <w:r>
              <w:rPr>
                <w:sz w:val="17"/>
              </w:rPr>
              <w:t>Sachkompetenz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10BA42D" w14:textId="77777777" w:rsidR="001435B2" w:rsidRDefault="001435B2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6A62763" w14:textId="77777777" w:rsidR="001435B2" w:rsidRDefault="001435B2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F420762" w14:textId="77777777" w:rsidR="001435B2" w:rsidRDefault="001435B2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32235B6" w14:textId="77777777" w:rsidR="001435B2" w:rsidRDefault="001435B2">
            <w:pPr>
              <w:spacing w:after="0"/>
              <w:jc w:val="center"/>
            </w:pPr>
          </w:p>
        </w:tc>
      </w:tr>
      <w:tr w:rsidR="00BF781E" w14:paraId="2C80C642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6EC2A3E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Unterrichtsplanung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D1D744D" w14:textId="1CFEC3D2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E037767" w14:textId="0FE69C16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608848F" w14:textId="40AEE07B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FD22922" w14:textId="6E6F58CF" w:rsidR="00BF781E" w:rsidRDefault="00BF781E">
            <w:pPr>
              <w:spacing w:after="0"/>
              <w:jc w:val="center"/>
            </w:pPr>
          </w:p>
        </w:tc>
      </w:tr>
      <w:tr w:rsidR="00BF781E" w14:paraId="6363391F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342A1B3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Kenntnis</w:t>
            </w:r>
            <w:proofErr w:type="spellEnd"/>
            <w:r>
              <w:rPr>
                <w:sz w:val="17"/>
              </w:rPr>
              <w:t xml:space="preserve"> der </w:t>
            </w:r>
            <w:proofErr w:type="spellStart"/>
            <w:r>
              <w:rPr>
                <w:sz w:val="17"/>
              </w:rPr>
              <w:t>Unterrichtssprache</w:t>
            </w:r>
            <w:proofErr w:type="spellEnd"/>
            <w:r>
              <w:rPr>
                <w:sz w:val="17"/>
              </w:rPr>
              <w:t>(n)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E42340F" w14:textId="1872BE56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CD3E9BC" w14:textId="00E626FF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8BA9350" w14:textId="644D348E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8B21882" w14:textId="74AB223B" w:rsidR="00BF781E" w:rsidRDefault="00BF781E">
            <w:pPr>
              <w:spacing w:after="0"/>
              <w:jc w:val="center"/>
            </w:pPr>
          </w:p>
        </w:tc>
      </w:tr>
      <w:tr w:rsidR="00BF781E" w14:paraId="339A5D0A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0934AE0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Methodenrepertoire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DAC73CD" w14:textId="4D8E9B41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BE36633" w14:textId="1F9FB926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DD48D7E" w14:textId="694BE511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E44E1E0" w14:textId="04FC977A" w:rsidR="00BF781E" w:rsidRDefault="00BF781E">
            <w:pPr>
              <w:spacing w:after="0"/>
              <w:jc w:val="center"/>
            </w:pPr>
          </w:p>
        </w:tc>
      </w:tr>
      <w:tr w:rsidR="00BF781E" w14:paraId="118C3C67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3F01C7A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Sonstiges</w:t>
            </w:r>
            <w:proofErr w:type="spellEnd"/>
            <w:r>
              <w:rPr>
                <w:sz w:val="17"/>
              </w:rPr>
              <w:t>: ...........................................................................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D8157F9" w14:textId="5503EB04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618DBA1" w14:textId="76B691CA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2AE5FD1" w14:textId="1FFE37FC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69EB4D6" w14:textId="72E6EC25" w:rsidR="00BF781E" w:rsidRDefault="00BF781E">
            <w:pPr>
              <w:spacing w:after="0"/>
              <w:jc w:val="center"/>
            </w:pPr>
          </w:p>
        </w:tc>
      </w:tr>
      <w:tr w:rsidR="00BF781E" w14:paraId="62D8B667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3F3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4BF5F9E8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17324D"/>
              </w:rPr>
              <w:t>Begleiten</w:t>
            </w:r>
            <w:proofErr w:type="spellEnd"/>
            <w:r>
              <w:rPr>
                <w:b/>
                <w:color w:val="17324D"/>
              </w:rPr>
              <w:t xml:space="preserve"> und </w:t>
            </w:r>
            <w:proofErr w:type="spellStart"/>
            <w:r>
              <w:rPr>
                <w:b/>
                <w:color w:val="17324D"/>
              </w:rPr>
              <w:t>Beraten</w:t>
            </w:r>
            <w:proofErr w:type="spellEnd"/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368125DA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1395FD9B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7C2EDBE0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2CB625E6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7E711265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EDA830F" w14:textId="73EBBECF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Kriterien</w:t>
            </w:r>
            <w:proofErr w:type="spellEnd"/>
            <w:r>
              <w:rPr>
                <w:sz w:val="17"/>
              </w:rPr>
              <w:t xml:space="preserve">: 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FE290AC" w14:textId="360B5D4C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1D4CF22" w14:textId="1DD957D6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C1B0B1D" w14:textId="6A2EBB6E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486477C" w14:textId="125BE361" w:rsidR="00BF781E" w:rsidRDefault="00BF781E">
            <w:pPr>
              <w:spacing w:after="0"/>
              <w:jc w:val="center"/>
            </w:pPr>
          </w:p>
        </w:tc>
      </w:tr>
      <w:tr w:rsidR="001435B2" w14:paraId="158BF95E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BC74A71" w14:textId="3603F932" w:rsidR="001435B2" w:rsidRDefault="001435B2">
            <w:pPr>
              <w:spacing w:after="0"/>
              <w:rPr>
                <w:sz w:val="17"/>
              </w:rPr>
            </w:pPr>
            <w:proofErr w:type="spellStart"/>
            <w:r>
              <w:rPr>
                <w:sz w:val="17"/>
              </w:rPr>
              <w:t>Lernbegleitung</w:t>
            </w:r>
            <w:proofErr w:type="spellEnd"/>
            <w:r>
              <w:rPr>
                <w:sz w:val="17"/>
              </w:rPr>
              <w:t xml:space="preserve"> und </w:t>
            </w:r>
            <w:proofErr w:type="spellStart"/>
            <w:r>
              <w:rPr>
                <w:sz w:val="17"/>
              </w:rPr>
              <w:t>Lernberatung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77F8846" w14:textId="77777777" w:rsidR="001435B2" w:rsidRDefault="001435B2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29BBA41" w14:textId="77777777" w:rsidR="001435B2" w:rsidRDefault="001435B2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B44F468" w14:textId="77777777" w:rsidR="001435B2" w:rsidRDefault="001435B2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F60F461" w14:textId="77777777" w:rsidR="001435B2" w:rsidRDefault="001435B2">
            <w:pPr>
              <w:spacing w:after="0"/>
              <w:jc w:val="center"/>
            </w:pPr>
          </w:p>
        </w:tc>
      </w:tr>
      <w:tr w:rsidR="00BF781E" w14:paraId="21C26563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2DBAF4A" w14:textId="77777777" w:rsidR="00BF781E" w:rsidRDefault="00992873">
            <w:pPr>
              <w:spacing w:after="0"/>
            </w:pPr>
            <w:r>
              <w:rPr>
                <w:sz w:val="17"/>
              </w:rPr>
              <w:t xml:space="preserve">Klare und </w:t>
            </w:r>
            <w:proofErr w:type="spellStart"/>
            <w:r>
              <w:rPr>
                <w:sz w:val="17"/>
              </w:rPr>
              <w:t>gelingende</w:t>
            </w:r>
            <w:proofErr w:type="spellEnd"/>
            <w:r>
              <w:rPr>
                <w:sz w:val="17"/>
              </w:rPr>
              <w:t xml:space="preserve"> Kommunikation </w:t>
            </w:r>
            <w:proofErr w:type="spellStart"/>
            <w:r>
              <w:rPr>
                <w:sz w:val="17"/>
              </w:rPr>
              <w:t>mit</w:t>
            </w:r>
            <w:proofErr w:type="spellEnd"/>
            <w:r>
              <w:rPr>
                <w:sz w:val="17"/>
              </w:rPr>
              <w:t xml:space="preserve"> den </w:t>
            </w:r>
            <w:proofErr w:type="spellStart"/>
            <w:r>
              <w:rPr>
                <w:sz w:val="17"/>
              </w:rPr>
              <w:t>Schülerinnen</w:t>
            </w:r>
            <w:proofErr w:type="spellEnd"/>
            <w:r>
              <w:rPr>
                <w:sz w:val="17"/>
              </w:rPr>
              <w:t xml:space="preserve"> und </w:t>
            </w:r>
            <w:proofErr w:type="spellStart"/>
            <w:r>
              <w:rPr>
                <w:sz w:val="17"/>
              </w:rPr>
              <w:t>Schülern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0E09ACD" w14:textId="33D954C5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39F7A0C" w14:textId="3519A4F0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819F474" w14:textId="3FDA4F1B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6C3D4AB" w14:textId="6D06FB0F" w:rsidR="00BF781E" w:rsidRDefault="00BF781E">
            <w:pPr>
              <w:spacing w:after="0"/>
              <w:jc w:val="center"/>
            </w:pPr>
          </w:p>
        </w:tc>
      </w:tr>
      <w:tr w:rsidR="00BF781E" w14:paraId="4461029B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9B84275" w14:textId="77777777" w:rsidR="00BF781E" w:rsidRDefault="00992873">
            <w:pPr>
              <w:spacing w:after="0"/>
            </w:pPr>
            <w:r>
              <w:rPr>
                <w:sz w:val="17"/>
              </w:rPr>
              <w:t xml:space="preserve">Positives </w:t>
            </w:r>
            <w:proofErr w:type="spellStart"/>
            <w:r>
              <w:rPr>
                <w:sz w:val="17"/>
              </w:rPr>
              <w:t>Verhältnis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zu</w:t>
            </w:r>
            <w:proofErr w:type="spellEnd"/>
            <w:r>
              <w:rPr>
                <w:sz w:val="17"/>
              </w:rPr>
              <w:t xml:space="preserve"> den </w:t>
            </w:r>
            <w:proofErr w:type="spellStart"/>
            <w:r>
              <w:rPr>
                <w:sz w:val="17"/>
              </w:rPr>
              <w:t>Schülerinnen</w:t>
            </w:r>
            <w:proofErr w:type="spellEnd"/>
            <w:r>
              <w:rPr>
                <w:sz w:val="17"/>
              </w:rPr>
              <w:t xml:space="preserve"> und </w:t>
            </w:r>
            <w:proofErr w:type="spellStart"/>
            <w:r>
              <w:rPr>
                <w:sz w:val="17"/>
              </w:rPr>
              <w:t>Schülern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CDA64E2" w14:textId="1A7F0B58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15D1EE7" w14:textId="7D6EB0BC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C772D81" w14:textId="14A44819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319806F" w14:textId="3395CB48" w:rsidR="00BF781E" w:rsidRDefault="00BF781E">
            <w:pPr>
              <w:spacing w:after="0"/>
              <w:jc w:val="center"/>
            </w:pPr>
          </w:p>
        </w:tc>
      </w:tr>
      <w:tr w:rsidR="00BF781E" w14:paraId="78F855A1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8ADDDCE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Sonstiges</w:t>
            </w:r>
            <w:proofErr w:type="spellEnd"/>
            <w:r>
              <w:rPr>
                <w:sz w:val="17"/>
              </w:rPr>
              <w:t>: ...........................................................................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1231E73" w14:textId="4F4A0C1A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B53E9DB" w14:textId="0FB5DF74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D3F6CB9" w14:textId="1A357428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53AB9D7" w14:textId="16E2E9F1" w:rsidR="00BF781E" w:rsidRDefault="00BF781E">
            <w:pPr>
              <w:spacing w:after="0"/>
              <w:jc w:val="center"/>
            </w:pPr>
          </w:p>
        </w:tc>
      </w:tr>
      <w:tr w:rsidR="00BF781E" w14:paraId="329579E5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3F3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69F9EA3C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17324D"/>
              </w:rPr>
              <w:t>Beobachten</w:t>
            </w:r>
            <w:proofErr w:type="spellEnd"/>
            <w:r>
              <w:rPr>
                <w:b/>
                <w:color w:val="17324D"/>
              </w:rPr>
              <w:t xml:space="preserve"> und </w:t>
            </w:r>
            <w:proofErr w:type="spellStart"/>
            <w:r>
              <w:rPr>
                <w:b/>
                <w:color w:val="17324D"/>
              </w:rPr>
              <w:t>Bewerten</w:t>
            </w:r>
            <w:proofErr w:type="spellEnd"/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339BFD9A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025CD5D0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3E83505F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4EAF351D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4F169A0F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B72104C" w14:textId="28E377B3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Kriterien</w:t>
            </w:r>
            <w:proofErr w:type="spellEnd"/>
            <w:r>
              <w:rPr>
                <w:sz w:val="17"/>
              </w:rPr>
              <w:t xml:space="preserve">: 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1E7FFBC" w14:textId="0B8D7B12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C4ABE1E" w14:textId="514CD4D3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A6C512C" w14:textId="4F217330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87301BD" w14:textId="66BF2CAA" w:rsidR="00BF781E" w:rsidRDefault="00BF781E">
            <w:pPr>
              <w:spacing w:after="0"/>
              <w:jc w:val="center"/>
            </w:pPr>
          </w:p>
        </w:tc>
      </w:tr>
      <w:tr w:rsidR="001435B2" w14:paraId="2B7FBE25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74C6FC5" w14:textId="3973C94C" w:rsidR="001435B2" w:rsidRDefault="001435B2">
            <w:pPr>
              <w:spacing w:after="0"/>
              <w:rPr>
                <w:sz w:val="17"/>
              </w:rPr>
            </w:pPr>
            <w:proofErr w:type="spellStart"/>
            <w:r>
              <w:rPr>
                <w:sz w:val="17"/>
              </w:rPr>
              <w:t>Bewertung</w:t>
            </w:r>
            <w:proofErr w:type="spellEnd"/>
            <w:r>
              <w:rPr>
                <w:sz w:val="17"/>
              </w:rPr>
              <w:t xml:space="preserve"> der </w:t>
            </w:r>
            <w:proofErr w:type="spellStart"/>
            <w:r>
              <w:rPr>
                <w:sz w:val="17"/>
              </w:rPr>
              <w:t>Lernentwicklung</w:t>
            </w:r>
            <w:proofErr w:type="spellEnd"/>
            <w:r>
              <w:rPr>
                <w:sz w:val="17"/>
              </w:rPr>
              <w:t xml:space="preserve"> der </w:t>
            </w:r>
            <w:proofErr w:type="spellStart"/>
            <w:r>
              <w:rPr>
                <w:sz w:val="17"/>
              </w:rPr>
              <w:t>Schülerinnen</w:t>
            </w:r>
            <w:proofErr w:type="spellEnd"/>
            <w:r>
              <w:rPr>
                <w:sz w:val="17"/>
              </w:rPr>
              <w:t xml:space="preserve"> und Schüler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A68C18A" w14:textId="77777777" w:rsidR="001435B2" w:rsidRDefault="001435B2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FD5B755" w14:textId="77777777" w:rsidR="001435B2" w:rsidRDefault="001435B2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4E6F671" w14:textId="77777777" w:rsidR="001435B2" w:rsidRDefault="001435B2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B894098" w14:textId="77777777" w:rsidR="001435B2" w:rsidRDefault="001435B2">
            <w:pPr>
              <w:spacing w:after="0"/>
              <w:jc w:val="center"/>
            </w:pPr>
          </w:p>
        </w:tc>
      </w:tr>
      <w:tr w:rsidR="00BF781E" w14:paraId="652857F4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1210898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Klares</w:t>
            </w:r>
            <w:proofErr w:type="spellEnd"/>
            <w:r>
              <w:rPr>
                <w:sz w:val="17"/>
              </w:rPr>
              <w:t xml:space="preserve"> und </w:t>
            </w:r>
            <w:proofErr w:type="spellStart"/>
            <w:r>
              <w:rPr>
                <w:sz w:val="17"/>
              </w:rPr>
              <w:t>transparentes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Mitteilen</w:t>
            </w:r>
            <w:proofErr w:type="spellEnd"/>
            <w:r>
              <w:rPr>
                <w:sz w:val="17"/>
              </w:rPr>
              <w:t xml:space="preserve"> von </w:t>
            </w:r>
            <w:proofErr w:type="spellStart"/>
            <w:r>
              <w:rPr>
                <w:sz w:val="17"/>
              </w:rPr>
              <w:t>Lernzielen</w:t>
            </w:r>
            <w:proofErr w:type="spellEnd"/>
            <w:r>
              <w:rPr>
                <w:sz w:val="17"/>
              </w:rPr>
              <w:t xml:space="preserve"> und </w:t>
            </w:r>
            <w:proofErr w:type="spellStart"/>
            <w:r>
              <w:rPr>
                <w:sz w:val="17"/>
              </w:rPr>
              <w:t>Lernergebnissen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B536C36" w14:textId="1CBDA78E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A6B27EA" w14:textId="5E632635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BE6FCBE" w14:textId="059C75E3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77B02D5" w14:textId="4DB721E7" w:rsidR="00BF781E" w:rsidRDefault="00BF781E">
            <w:pPr>
              <w:spacing w:after="0"/>
              <w:jc w:val="center"/>
            </w:pPr>
          </w:p>
        </w:tc>
      </w:tr>
      <w:tr w:rsidR="00BF781E" w14:paraId="3DC3A3C7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7C31CC8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Führung</w:t>
            </w:r>
            <w:proofErr w:type="spellEnd"/>
            <w:r>
              <w:rPr>
                <w:sz w:val="17"/>
              </w:rPr>
              <w:t xml:space="preserve"> der </w:t>
            </w:r>
            <w:proofErr w:type="spellStart"/>
            <w:r>
              <w:rPr>
                <w:sz w:val="17"/>
              </w:rPr>
              <w:t>Amtsschriften</w:t>
            </w:r>
            <w:proofErr w:type="spellEnd"/>
            <w:r>
              <w:rPr>
                <w:sz w:val="17"/>
              </w:rPr>
              <w:t xml:space="preserve"> (</w:t>
            </w:r>
            <w:proofErr w:type="spellStart"/>
            <w:r>
              <w:rPr>
                <w:sz w:val="17"/>
              </w:rPr>
              <w:t>elektronisches</w:t>
            </w:r>
            <w:proofErr w:type="spellEnd"/>
            <w:r>
              <w:rPr>
                <w:sz w:val="17"/>
              </w:rPr>
              <w:t xml:space="preserve"> Register, </w:t>
            </w:r>
            <w:proofErr w:type="spellStart"/>
            <w:r>
              <w:rPr>
                <w:sz w:val="17"/>
              </w:rPr>
              <w:t>Protokolle</w:t>
            </w:r>
            <w:proofErr w:type="spellEnd"/>
            <w:r>
              <w:rPr>
                <w:sz w:val="17"/>
              </w:rPr>
              <w:t xml:space="preserve">, </w:t>
            </w:r>
            <w:proofErr w:type="spellStart"/>
            <w:r>
              <w:rPr>
                <w:sz w:val="17"/>
              </w:rPr>
              <w:t>usw</w:t>
            </w:r>
            <w:proofErr w:type="spellEnd"/>
            <w:r>
              <w:rPr>
                <w:sz w:val="17"/>
              </w:rPr>
              <w:t>.)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3340922" w14:textId="4DF95182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E4F4D72" w14:textId="50CC7034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35ADE10" w14:textId="34B64D9E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005E8E0" w14:textId="32D1C66F" w:rsidR="00BF781E" w:rsidRDefault="00BF781E">
            <w:pPr>
              <w:spacing w:after="0"/>
              <w:jc w:val="center"/>
            </w:pPr>
          </w:p>
        </w:tc>
      </w:tr>
      <w:tr w:rsidR="00BF781E" w14:paraId="1A6C98CD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56EF14C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Sonstiges</w:t>
            </w:r>
            <w:proofErr w:type="spellEnd"/>
            <w:r>
              <w:rPr>
                <w:sz w:val="17"/>
              </w:rPr>
              <w:t>: ...........................................................................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C2BA894" w14:textId="79DB4B50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1EF29E8" w14:textId="328D82AF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F277197" w14:textId="7AD75965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73D6C32" w14:textId="70B8C12A" w:rsidR="00BF781E" w:rsidRDefault="00BF781E">
            <w:pPr>
              <w:spacing w:after="0"/>
              <w:jc w:val="center"/>
            </w:pPr>
          </w:p>
        </w:tc>
      </w:tr>
      <w:tr w:rsidR="00BF781E" w14:paraId="6E63563A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3F3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532EB3C2" w14:textId="77777777" w:rsidR="00BF781E" w:rsidRDefault="00992873">
            <w:pPr>
              <w:spacing w:after="0"/>
            </w:pPr>
            <w:r>
              <w:rPr>
                <w:b/>
                <w:color w:val="17324D"/>
              </w:rPr>
              <w:t xml:space="preserve">Engagement </w:t>
            </w:r>
            <w:proofErr w:type="spellStart"/>
            <w:r>
              <w:rPr>
                <w:b/>
                <w:color w:val="17324D"/>
              </w:rPr>
              <w:t>bei</w:t>
            </w:r>
            <w:proofErr w:type="spellEnd"/>
            <w:r>
              <w:rPr>
                <w:b/>
                <w:color w:val="17324D"/>
              </w:rPr>
              <w:t xml:space="preserve"> der </w:t>
            </w:r>
            <w:proofErr w:type="spellStart"/>
            <w:r>
              <w:rPr>
                <w:b/>
                <w:color w:val="17324D"/>
              </w:rPr>
              <w:t>Planung</w:t>
            </w:r>
            <w:proofErr w:type="spellEnd"/>
            <w:r>
              <w:rPr>
                <w:b/>
                <w:color w:val="17324D"/>
              </w:rPr>
              <w:t xml:space="preserve"> und </w:t>
            </w:r>
            <w:proofErr w:type="spellStart"/>
            <w:r>
              <w:rPr>
                <w:b/>
                <w:color w:val="17324D"/>
              </w:rPr>
              <w:t>Durchführung</w:t>
            </w:r>
            <w:proofErr w:type="spellEnd"/>
            <w:r>
              <w:rPr>
                <w:b/>
                <w:color w:val="17324D"/>
              </w:rPr>
              <w:t xml:space="preserve"> </w:t>
            </w:r>
            <w:proofErr w:type="spellStart"/>
            <w:r>
              <w:rPr>
                <w:b/>
                <w:color w:val="17324D"/>
              </w:rPr>
              <w:t>schulischer</w:t>
            </w:r>
            <w:proofErr w:type="spellEnd"/>
            <w:r>
              <w:rPr>
                <w:b/>
                <w:color w:val="17324D"/>
              </w:rPr>
              <w:t xml:space="preserve"> </w:t>
            </w:r>
            <w:proofErr w:type="spellStart"/>
            <w:r>
              <w:rPr>
                <w:b/>
                <w:color w:val="17324D"/>
              </w:rPr>
              <w:t>Tätigkeiten</w:t>
            </w:r>
            <w:proofErr w:type="spellEnd"/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41B2F7A9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09D3F49A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235B6222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03D06FF2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7005749E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3EFDB90" w14:textId="3B717209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Kriterien</w:t>
            </w:r>
            <w:proofErr w:type="spellEnd"/>
            <w:r>
              <w:rPr>
                <w:sz w:val="17"/>
              </w:rPr>
              <w:t xml:space="preserve">: 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3C7241D" w14:textId="4DBC4D8E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9C14FAB" w14:textId="75FB88CE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81A1283" w14:textId="2F8E0250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B44F8B2" w14:textId="6CE530CC" w:rsidR="00BF781E" w:rsidRDefault="00BF781E">
            <w:pPr>
              <w:spacing w:after="0"/>
              <w:jc w:val="center"/>
            </w:pPr>
          </w:p>
        </w:tc>
      </w:tr>
      <w:tr w:rsidR="001435B2" w14:paraId="542F56FD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9CCCDE9" w14:textId="0A309FE2" w:rsidR="001435B2" w:rsidRDefault="001435B2">
            <w:pPr>
              <w:spacing w:after="0"/>
              <w:rPr>
                <w:sz w:val="17"/>
              </w:rPr>
            </w:pPr>
            <w:proofErr w:type="spellStart"/>
            <w:r>
              <w:rPr>
                <w:sz w:val="17"/>
              </w:rPr>
              <w:t>Aktive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Teilnahme</w:t>
            </w:r>
            <w:proofErr w:type="spellEnd"/>
            <w:r>
              <w:rPr>
                <w:sz w:val="17"/>
              </w:rPr>
              <w:t xml:space="preserve"> an </w:t>
            </w:r>
            <w:proofErr w:type="spellStart"/>
            <w:r>
              <w:rPr>
                <w:sz w:val="17"/>
              </w:rPr>
              <w:t>Schulprojekten</w:t>
            </w:r>
            <w:proofErr w:type="spellEnd"/>
            <w:r>
              <w:rPr>
                <w:sz w:val="17"/>
              </w:rPr>
              <w:t xml:space="preserve">, </w:t>
            </w:r>
            <w:proofErr w:type="spellStart"/>
            <w:r>
              <w:rPr>
                <w:sz w:val="17"/>
              </w:rPr>
              <w:t>Ausflügen</w:t>
            </w:r>
            <w:proofErr w:type="spellEnd"/>
            <w:r>
              <w:rPr>
                <w:sz w:val="17"/>
              </w:rPr>
              <w:t xml:space="preserve"> und </w:t>
            </w:r>
            <w:proofErr w:type="spellStart"/>
            <w:r>
              <w:rPr>
                <w:sz w:val="17"/>
              </w:rPr>
              <w:t>Veranstaltungen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1041BFE" w14:textId="77777777" w:rsidR="001435B2" w:rsidRDefault="001435B2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5B2A988" w14:textId="77777777" w:rsidR="001435B2" w:rsidRDefault="001435B2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21E7A1C" w14:textId="77777777" w:rsidR="001435B2" w:rsidRDefault="001435B2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63F4462" w14:textId="77777777" w:rsidR="001435B2" w:rsidRDefault="001435B2">
            <w:pPr>
              <w:spacing w:after="0"/>
              <w:jc w:val="center"/>
            </w:pPr>
          </w:p>
        </w:tc>
      </w:tr>
      <w:tr w:rsidR="00BF781E" w14:paraId="730B67CD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C57B4D5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Teilnahme</w:t>
            </w:r>
            <w:proofErr w:type="spellEnd"/>
            <w:r>
              <w:rPr>
                <w:sz w:val="17"/>
              </w:rPr>
              <w:t xml:space="preserve"> an </w:t>
            </w:r>
            <w:proofErr w:type="spellStart"/>
            <w:r>
              <w:rPr>
                <w:sz w:val="17"/>
              </w:rPr>
              <w:t>Sitzungen</w:t>
            </w:r>
            <w:proofErr w:type="spellEnd"/>
            <w:r>
              <w:rPr>
                <w:sz w:val="17"/>
              </w:rPr>
              <w:t xml:space="preserve"> der </w:t>
            </w:r>
            <w:proofErr w:type="spellStart"/>
            <w:r>
              <w:rPr>
                <w:sz w:val="17"/>
              </w:rPr>
              <w:t>Kollegialorgane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BC1045A" w14:textId="7521255E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6D0DAA4" w14:textId="73148437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560BFC9" w14:textId="0B8471F5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BAA65AD" w14:textId="4BF83134" w:rsidR="00BF781E" w:rsidRDefault="00BF781E">
            <w:pPr>
              <w:spacing w:after="0"/>
              <w:jc w:val="center"/>
            </w:pPr>
          </w:p>
        </w:tc>
      </w:tr>
      <w:tr w:rsidR="00BF781E" w14:paraId="47B3466D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79A0807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Zuverlässiges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Wahrnehmen</w:t>
            </w:r>
            <w:proofErr w:type="spellEnd"/>
            <w:r>
              <w:rPr>
                <w:sz w:val="17"/>
              </w:rPr>
              <w:t xml:space="preserve"> von </w:t>
            </w:r>
            <w:proofErr w:type="spellStart"/>
            <w:r>
              <w:rPr>
                <w:sz w:val="17"/>
              </w:rPr>
              <w:t>vereinbarten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Terminen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B32C565" w14:textId="61D5BDDD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5CB66CB" w14:textId="6BCE3BB7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7334EF0" w14:textId="01F9EB8D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6683B2E" w14:textId="13A37CDD" w:rsidR="00BF781E" w:rsidRDefault="00BF781E">
            <w:pPr>
              <w:spacing w:after="0"/>
              <w:jc w:val="center"/>
            </w:pPr>
          </w:p>
        </w:tc>
      </w:tr>
      <w:tr w:rsidR="00BF781E" w14:paraId="667F3E4B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3A1A0F5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Sonstiges</w:t>
            </w:r>
            <w:proofErr w:type="spellEnd"/>
            <w:r>
              <w:rPr>
                <w:sz w:val="17"/>
              </w:rPr>
              <w:t>: ...........................................................................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AA8BD48" w14:textId="67256B08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6724AAD" w14:textId="360489C0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9A78852" w14:textId="6E791416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B25717A" w14:textId="5FE1A4B8" w:rsidR="00BF781E" w:rsidRDefault="00BF781E">
            <w:pPr>
              <w:spacing w:after="0"/>
              <w:jc w:val="center"/>
            </w:pPr>
          </w:p>
        </w:tc>
      </w:tr>
      <w:tr w:rsidR="00BF781E" w14:paraId="17A2D55C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3F3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3A85AF85" w14:textId="77777777" w:rsidR="00BF781E" w:rsidRDefault="00992873">
            <w:pPr>
              <w:spacing w:after="0"/>
            </w:pPr>
            <w:r>
              <w:rPr>
                <w:b/>
                <w:color w:val="17324D"/>
              </w:rPr>
              <w:lastRenderedPageBreak/>
              <w:t xml:space="preserve">Zusammenarbeit </w:t>
            </w:r>
            <w:proofErr w:type="spellStart"/>
            <w:r>
              <w:rPr>
                <w:b/>
                <w:color w:val="17324D"/>
              </w:rPr>
              <w:t>mit</w:t>
            </w:r>
            <w:proofErr w:type="spellEnd"/>
            <w:r>
              <w:rPr>
                <w:b/>
                <w:color w:val="17324D"/>
              </w:rPr>
              <w:t xml:space="preserve"> den </w:t>
            </w:r>
            <w:proofErr w:type="spellStart"/>
            <w:r>
              <w:rPr>
                <w:b/>
                <w:color w:val="17324D"/>
              </w:rPr>
              <w:t>Erziehungsverantwortlichen</w:t>
            </w:r>
            <w:proofErr w:type="spellEnd"/>
            <w:r>
              <w:rPr>
                <w:b/>
                <w:color w:val="17324D"/>
              </w:rPr>
              <w:t xml:space="preserve"> und </w:t>
            </w:r>
            <w:proofErr w:type="spellStart"/>
            <w:r>
              <w:rPr>
                <w:b/>
                <w:color w:val="17324D"/>
              </w:rPr>
              <w:t>mit</w:t>
            </w:r>
            <w:proofErr w:type="spellEnd"/>
            <w:r>
              <w:rPr>
                <w:b/>
                <w:color w:val="17324D"/>
              </w:rPr>
              <w:t xml:space="preserve"> </w:t>
            </w:r>
            <w:proofErr w:type="spellStart"/>
            <w:r>
              <w:rPr>
                <w:b/>
                <w:color w:val="17324D"/>
              </w:rPr>
              <w:t>Arbeitskolleginnen</w:t>
            </w:r>
            <w:proofErr w:type="spellEnd"/>
            <w:r>
              <w:rPr>
                <w:b/>
                <w:color w:val="17324D"/>
              </w:rPr>
              <w:t xml:space="preserve"> und -</w:t>
            </w:r>
            <w:proofErr w:type="spellStart"/>
            <w:r>
              <w:rPr>
                <w:b/>
                <w:color w:val="17324D"/>
              </w:rPr>
              <w:t>kollegen</w:t>
            </w:r>
            <w:proofErr w:type="spellEnd"/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35AB46DA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06C9E241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09F98EEA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45EC5C6F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3FD76D95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CDFE564" w14:textId="19C47701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Kriterien</w:t>
            </w:r>
            <w:proofErr w:type="spellEnd"/>
            <w:r>
              <w:rPr>
                <w:sz w:val="17"/>
              </w:rPr>
              <w:t xml:space="preserve">: 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470054C" w14:textId="21BC88DC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887F187" w14:textId="28961BFD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2499560" w14:textId="78C49507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BF4225F" w14:textId="2187FB68" w:rsidR="00BF781E" w:rsidRDefault="00BF781E">
            <w:pPr>
              <w:spacing w:after="0"/>
              <w:jc w:val="center"/>
            </w:pPr>
          </w:p>
        </w:tc>
      </w:tr>
      <w:tr w:rsidR="001435B2" w14:paraId="26E68A10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20B4F96" w14:textId="21161EBB" w:rsidR="001435B2" w:rsidRDefault="001435B2">
            <w:pPr>
              <w:spacing w:after="0"/>
              <w:rPr>
                <w:sz w:val="17"/>
              </w:rPr>
            </w:pPr>
            <w:r>
              <w:rPr>
                <w:sz w:val="17"/>
              </w:rPr>
              <w:t xml:space="preserve">Klare und </w:t>
            </w:r>
            <w:proofErr w:type="spellStart"/>
            <w:r>
              <w:rPr>
                <w:sz w:val="17"/>
              </w:rPr>
              <w:t>transparente</w:t>
            </w:r>
            <w:proofErr w:type="spellEnd"/>
            <w:r>
              <w:rPr>
                <w:sz w:val="17"/>
              </w:rPr>
              <w:t xml:space="preserve"> Kommunikation </w:t>
            </w:r>
            <w:proofErr w:type="spellStart"/>
            <w:r>
              <w:rPr>
                <w:sz w:val="17"/>
              </w:rPr>
              <w:t>mit</w:t>
            </w:r>
            <w:proofErr w:type="spellEnd"/>
            <w:r>
              <w:rPr>
                <w:sz w:val="17"/>
              </w:rPr>
              <w:t xml:space="preserve"> den </w:t>
            </w:r>
            <w:proofErr w:type="spellStart"/>
            <w:r>
              <w:rPr>
                <w:sz w:val="17"/>
              </w:rPr>
              <w:t>Erziehungsberechtigten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6F90310" w14:textId="77777777" w:rsidR="001435B2" w:rsidRDefault="001435B2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9F740EC" w14:textId="77777777" w:rsidR="001435B2" w:rsidRDefault="001435B2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D827BD8" w14:textId="77777777" w:rsidR="001435B2" w:rsidRDefault="001435B2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1D5ECB4" w14:textId="77777777" w:rsidR="001435B2" w:rsidRDefault="001435B2">
            <w:pPr>
              <w:spacing w:after="0"/>
              <w:jc w:val="center"/>
            </w:pPr>
          </w:p>
        </w:tc>
      </w:tr>
      <w:tr w:rsidR="00BF781E" w14:paraId="128D7779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693BA28" w14:textId="77777777" w:rsidR="00BF781E" w:rsidRDefault="00992873">
            <w:pPr>
              <w:spacing w:after="0"/>
            </w:pPr>
            <w:r>
              <w:rPr>
                <w:sz w:val="17"/>
              </w:rPr>
              <w:t xml:space="preserve">Zusammenarbeit </w:t>
            </w:r>
            <w:proofErr w:type="spellStart"/>
            <w:r>
              <w:rPr>
                <w:sz w:val="17"/>
              </w:rPr>
              <w:t>mit</w:t>
            </w:r>
            <w:proofErr w:type="spellEnd"/>
            <w:r>
              <w:rPr>
                <w:sz w:val="17"/>
              </w:rPr>
              <w:t xml:space="preserve"> den </w:t>
            </w:r>
            <w:proofErr w:type="spellStart"/>
            <w:r>
              <w:rPr>
                <w:sz w:val="17"/>
              </w:rPr>
              <w:t>Erziehungsberechtigten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C595FE2" w14:textId="576450BD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BC02249" w14:textId="1268BE97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4F04BC6" w14:textId="6C2CEC0E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197AB24" w14:textId="58DB327E" w:rsidR="00BF781E" w:rsidRDefault="00BF781E">
            <w:pPr>
              <w:spacing w:after="0"/>
              <w:jc w:val="center"/>
            </w:pPr>
          </w:p>
        </w:tc>
      </w:tr>
      <w:tr w:rsidR="00BF781E" w14:paraId="59AB18DD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82D05F1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Kooperation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mit</w:t>
            </w:r>
            <w:proofErr w:type="spellEnd"/>
            <w:r>
              <w:rPr>
                <w:sz w:val="17"/>
              </w:rPr>
              <w:t xml:space="preserve"> den </w:t>
            </w:r>
            <w:proofErr w:type="spellStart"/>
            <w:r>
              <w:rPr>
                <w:sz w:val="17"/>
              </w:rPr>
              <w:t>Arbeitskolleginnen</w:t>
            </w:r>
            <w:proofErr w:type="spellEnd"/>
            <w:r>
              <w:rPr>
                <w:sz w:val="17"/>
              </w:rPr>
              <w:t xml:space="preserve"> und -</w:t>
            </w:r>
            <w:proofErr w:type="spellStart"/>
            <w:r>
              <w:rPr>
                <w:sz w:val="17"/>
              </w:rPr>
              <w:t>kollegen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249D61A" w14:textId="764E91DC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5A77E55" w14:textId="3B9C4D4F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5A66962" w14:textId="7586489B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C259AA9" w14:textId="3E7A511B" w:rsidR="00BF781E" w:rsidRDefault="00BF781E">
            <w:pPr>
              <w:spacing w:after="0"/>
              <w:jc w:val="center"/>
            </w:pPr>
          </w:p>
        </w:tc>
      </w:tr>
      <w:tr w:rsidR="00BF781E" w14:paraId="117871DF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3E5BD77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Sonstiges</w:t>
            </w:r>
            <w:proofErr w:type="spellEnd"/>
            <w:r>
              <w:rPr>
                <w:sz w:val="17"/>
              </w:rPr>
              <w:t>: ...........................................................................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FA23646" w14:textId="7106398A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D09168A" w14:textId="3CBB1AF7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0B27065" w14:textId="5DCDD6ED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88E985F" w14:textId="3F3E8DAC" w:rsidR="00BF781E" w:rsidRDefault="00BF781E">
            <w:pPr>
              <w:spacing w:after="0"/>
              <w:jc w:val="center"/>
            </w:pPr>
          </w:p>
        </w:tc>
      </w:tr>
      <w:tr w:rsidR="00BF781E" w14:paraId="39CFE6C5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EAF3F3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54B52724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17324D"/>
              </w:rPr>
              <w:t>Sich</w:t>
            </w:r>
            <w:proofErr w:type="spellEnd"/>
            <w:r>
              <w:rPr>
                <w:b/>
                <w:color w:val="17324D"/>
              </w:rPr>
              <w:t xml:space="preserve"> </w:t>
            </w:r>
            <w:proofErr w:type="spellStart"/>
            <w:r>
              <w:rPr>
                <w:b/>
                <w:color w:val="17324D"/>
              </w:rPr>
              <w:t>weiterentwickeln</w:t>
            </w:r>
            <w:proofErr w:type="spellEnd"/>
          </w:p>
        </w:tc>
        <w:tc>
          <w:tcPr>
            <w:tcW w:w="117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44AB7395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99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007DFD5D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080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7C6D9147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  <w:tc>
          <w:tcPr>
            <w:tcW w:w="1179" w:type="dxa"/>
            <w:tcBorders>
              <w:top w:val="single" w:sz="4" w:space="0" w:color="FFFFFF"/>
              <w:left w:val="single" w:sz="4" w:space="0" w:color="FFFFFF"/>
              <w:bottom w:val="single" w:sz="4" w:space="0" w:color="D8E3E8"/>
              <w:right w:val="single" w:sz="4" w:space="0" w:color="FFFFFF"/>
            </w:tcBorders>
            <w:shd w:val="clear" w:color="auto" w:fill="F2F8F8"/>
            <w:tcMar>
              <w:top w:w="90" w:type="dxa"/>
              <w:left w:w="105" w:type="dxa"/>
              <w:bottom w:w="90" w:type="dxa"/>
              <w:right w:w="105" w:type="dxa"/>
            </w:tcMar>
            <w:vAlign w:val="center"/>
          </w:tcPr>
          <w:p w14:paraId="126B4F5A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66C04F28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7D4DA72" w14:textId="05641132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Kriterien</w:t>
            </w:r>
            <w:proofErr w:type="spellEnd"/>
            <w:r>
              <w:rPr>
                <w:sz w:val="17"/>
              </w:rPr>
              <w:t xml:space="preserve">: 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BCD412C" w14:textId="3F07AC69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C4A1544" w14:textId="1D28BDD7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11EBB34" w14:textId="4F9834A7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3008A24" w14:textId="16DA4BBC" w:rsidR="00BF781E" w:rsidRDefault="00BF781E">
            <w:pPr>
              <w:spacing w:after="0"/>
              <w:jc w:val="center"/>
            </w:pPr>
          </w:p>
        </w:tc>
      </w:tr>
      <w:tr w:rsidR="001435B2" w14:paraId="01EDB333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64FD5A1" w14:textId="6AF46322" w:rsidR="001435B2" w:rsidRDefault="001435B2">
            <w:pPr>
              <w:spacing w:after="0"/>
              <w:rPr>
                <w:sz w:val="17"/>
              </w:rPr>
            </w:pPr>
            <w:proofErr w:type="spellStart"/>
            <w:r>
              <w:rPr>
                <w:sz w:val="17"/>
              </w:rPr>
              <w:t>Teilnahme</w:t>
            </w:r>
            <w:proofErr w:type="spellEnd"/>
            <w:r>
              <w:rPr>
                <w:sz w:val="17"/>
              </w:rPr>
              <w:t xml:space="preserve"> an </w:t>
            </w:r>
            <w:proofErr w:type="spellStart"/>
            <w:r>
              <w:rPr>
                <w:sz w:val="17"/>
              </w:rPr>
              <w:t>Fortbildungsveranstaltungen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FC365E4" w14:textId="77777777" w:rsidR="001435B2" w:rsidRDefault="001435B2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3628C4F4" w14:textId="77777777" w:rsidR="001435B2" w:rsidRDefault="001435B2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518987C" w14:textId="77777777" w:rsidR="001435B2" w:rsidRDefault="001435B2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B9EB0B4" w14:textId="77777777" w:rsidR="001435B2" w:rsidRDefault="001435B2">
            <w:pPr>
              <w:spacing w:after="0"/>
              <w:jc w:val="center"/>
            </w:pPr>
          </w:p>
        </w:tc>
      </w:tr>
      <w:tr w:rsidR="00BF781E" w14:paraId="2F424A55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AA9A7B1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Fähigkeit</w:t>
            </w:r>
            <w:proofErr w:type="spellEnd"/>
            <w:r>
              <w:rPr>
                <w:sz w:val="17"/>
              </w:rPr>
              <w:t xml:space="preserve">, </w:t>
            </w:r>
            <w:proofErr w:type="spellStart"/>
            <w:r>
              <w:rPr>
                <w:sz w:val="17"/>
              </w:rPr>
              <w:t>kritisch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über</w:t>
            </w:r>
            <w:proofErr w:type="spellEnd"/>
            <w:r>
              <w:rPr>
                <w:sz w:val="17"/>
              </w:rPr>
              <w:t xml:space="preserve"> das </w:t>
            </w:r>
            <w:proofErr w:type="spellStart"/>
            <w:r>
              <w:rPr>
                <w:sz w:val="17"/>
              </w:rPr>
              <w:t>eigene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Handelns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als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Lehrperson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zu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reflektieren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9931C4C" w14:textId="333816AF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BB17822" w14:textId="09022AFE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25A9919" w14:textId="2B1CC018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48B051E3" w14:textId="246E00AD" w:rsidR="00BF781E" w:rsidRDefault="00BF781E">
            <w:pPr>
              <w:spacing w:after="0"/>
              <w:jc w:val="center"/>
            </w:pPr>
          </w:p>
        </w:tc>
      </w:tr>
      <w:tr w:rsidR="00BF781E" w14:paraId="1C3A6AE6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D2A62B1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Innovationsbereitschaft</w:t>
            </w:r>
            <w:proofErr w:type="spellEnd"/>
            <w:r>
              <w:rPr>
                <w:sz w:val="17"/>
              </w:rPr>
              <w:t xml:space="preserve"> und </w:t>
            </w:r>
            <w:proofErr w:type="spellStart"/>
            <w:r>
              <w:rPr>
                <w:sz w:val="17"/>
              </w:rPr>
              <w:t>Bemühen</w:t>
            </w:r>
            <w:proofErr w:type="spellEnd"/>
            <w:r>
              <w:rPr>
                <w:sz w:val="17"/>
              </w:rPr>
              <w:t xml:space="preserve">, </w:t>
            </w:r>
            <w:proofErr w:type="spellStart"/>
            <w:r>
              <w:rPr>
                <w:sz w:val="17"/>
              </w:rPr>
              <w:t>sich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beruflich</w:t>
            </w:r>
            <w:proofErr w:type="spellEnd"/>
            <w:r>
              <w:rPr>
                <w:sz w:val="17"/>
              </w:rPr>
              <w:t xml:space="preserve"> </w:t>
            </w:r>
            <w:proofErr w:type="spellStart"/>
            <w:r>
              <w:rPr>
                <w:sz w:val="17"/>
              </w:rPr>
              <w:t>weiterzuentwickeln</w:t>
            </w:r>
            <w:proofErr w:type="spellEnd"/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7E18E289" w14:textId="6D5F61D7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BB7917D" w14:textId="4162262D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6C553BA7" w14:textId="4D794BEA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1CDE6E4E" w14:textId="09CB0B33" w:rsidR="00BF781E" w:rsidRDefault="00BF781E">
            <w:pPr>
              <w:spacing w:after="0"/>
              <w:jc w:val="center"/>
            </w:pPr>
          </w:p>
        </w:tc>
      </w:tr>
      <w:tr w:rsidR="00BF781E" w14:paraId="5E09F0C6" w14:textId="77777777" w:rsidTr="001E6949">
        <w:trPr>
          <w:cantSplit/>
          <w:jc w:val="center"/>
        </w:trPr>
        <w:tc>
          <w:tcPr>
            <w:tcW w:w="5845" w:type="dxa"/>
            <w:tcBorders>
              <w:top w:val="single" w:sz="4" w:space="0" w:color="D8E3E8"/>
              <w:left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0823B4C0" w14:textId="77777777" w:rsidR="00BF781E" w:rsidRDefault="00992873">
            <w:pPr>
              <w:spacing w:after="0"/>
            </w:pPr>
            <w:proofErr w:type="spellStart"/>
            <w:r>
              <w:rPr>
                <w:sz w:val="17"/>
              </w:rPr>
              <w:t>Sonstiges</w:t>
            </w:r>
            <w:proofErr w:type="spellEnd"/>
            <w:r>
              <w:rPr>
                <w:sz w:val="17"/>
              </w:rPr>
              <w:t>: ...........................................................................</w:t>
            </w:r>
          </w:p>
        </w:tc>
        <w:tc>
          <w:tcPr>
            <w:tcW w:w="117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5CD9F042" w14:textId="2AE6205B" w:rsidR="00BF781E" w:rsidRDefault="00BF781E">
            <w:pPr>
              <w:spacing w:after="0"/>
              <w:jc w:val="center"/>
            </w:pPr>
          </w:p>
        </w:tc>
        <w:tc>
          <w:tcPr>
            <w:tcW w:w="99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FE2EAE5" w14:textId="3B258EDA" w:rsidR="00BF781E" w:rsidRDefault="00BF781E">
            <w:pPr>
              <w:spacing w:after="0"/>
              <w:jc w:val="center"/>
            </w:pPr>
          </w:p>
        </w:tc>
        <w:tc>
          <w:tcPr>
            <w:tcW w:w="1080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F5A21A5" w14:textId="56093AE7" w:rsidR="00BF781E" w:rsidRDefault="00BF781E">
            <w:pPr>
              <w:spacing w:after="0"/>
              <w:jc w:val="center"/>
            </w:pPr>
          </w:p>
        </w:tc>
        <w:tc>
          <w:tcPr>
            <w:tcW w:w="1179" w:type="dxa"/>
            <w:tcBorders>
              <w:top w:val="single" w:sz="4" w:space="0" w:color="D8E3E8"/>
              <w:bottom w:val="single" w:sz="4" w:space="0" w:color="D8E3E8"/>
            </w:tcBorders>
            <w:tcMar>
              <w:top w:w="70" w:type="dxa"/>
              <w:left w:w="105" w:type="dxa"/>
              <w:bottom w:w="70" w:type="dxa"/>
              <w:right w:w="105" w:type="dxa"/>
            </w:tcMar>
            <w:vAlign w:val="center"/>
          </w:tcPr>
          <w:p w14:paraId="2FC9713D" w14:textId="7F39589B" w:rsidR="00BF781E" w:rsidRDefault="00BF781E">
            <w:pPr>
              <w:spacing w:after="0"/>
              <w:jc w:val="center"/>
            </w:pPr>
          </w:p>
        </w:tc>
      </w:tr>
    </w:tbl>
    <w:p w14:paraId="3E66BDF0" w14:textId="77777777" w:rsidR="00BF781E" w:rsidRDefault="00BF781E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0318"/>
      </w:tblGrid>
      <w:tr w:rsidR="00BF781E" w14:paraId="13A1CBA3" w14:textId="77777777" w:rsidTr="001E6949">
        <w:trPr>
          <w:jc w:val="center"/>
        </w:trPr>
        <w:tc>
          <w:tcPr>
            <w:tcW w:w="10318" w:type="dxa"/>
            <w:tcBorders>
              <w:top w:val="single" w:sz="6" w:space="0" w:color="17324D"/>
              <w:left w:val="single" w:sz="6" w:space="0" w:color="17324D"/>
              <w:bottom w:val="single" w:sz="6" w:space="0" w:color="17324D"/>
              <w:right w:val="single" w:sz="6" w:space="0" w:color="17324D"/>
            </w:tcBorders>
            <w:shd w:val="clear" w:color="auto" w:fill="17324D"/>
            <w:tcMar>
              <w:top w:w="90" w:type="dxa"/>
              <w:left w:w="110" w:type="dxa"/>
              <w:bottom w:w="90" w:type="dxa"/>
              <w:right w:w="110" w:type="dxa"/>
            </w:tcMar>
          </w:tcPr>
          <w:p w14:paraId="06916A25" w14:textId="77777777" w:rsidR="00BF781E" w:rsidRDefault="00992873">
            <w:pPr>
              <w:spacing w:after="0"/>
            </w:pPr>
            <w:proofErr w:type="spellStart"/>
            <w:r>
              <w:rPr>
                <w:b/>
                <w:color w:val="FFFFFF"/>
                <w:sz w:val="19"/>
              </w:rPr>
              <w:t>Zusatzbemerkungen</w:t>
            </w:r>
            <w:proofErr w:type="spellEnd"/>
          </w:p>
        </w:tc>
      </w:tr>
      <w:tr w:rsidR="00BF781E" w14:paraId="4AECAAC0" w14:textId="77777777" w:rsidTr="001E6949">
        <w:trPr>
          <w:jc w:val="center"/>
        </w:trPr>
        <w:tc>
          <w:tcPr>
            <w:tcW w:w="10318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100" w:type="dxa"/>
              <w:left w:w="110" w:type="dxa"/>
              <w:bottom w:w="320" w:type="dxa"/>
              <w:right w:w="110" w:type="dxa"/>
            </w:tcMar>
          </w:tcPr>
          <w:p w14:paraId="410DD68D" w14:textId="77777777" w:rsidR="00BF781E" w:rsidRDefault="00BF781E">
            <w:pPr>
              <w:spacing w:after="360"/>
            </w:pPr>
          </w:p>
        </w:tc>
      </w:tr>
    </w:tbl>
    <w:p w14:paraId="745F652F" w14:textId="77777777" w:rsidR="00BF781E" w:rsidRDefault="00BF781E">
      <w:pPr>
        <w:spacing w:after="20"/>
      </w:pPr>
    </w:p>
    <w:p w14:paraId="0AB9A953" w14:textId="77777777" w:rsidR="00BF781E" w:rsidRDefault="00992873" w:rsidP="001E6949">
      <w:pPr>
        <w:spacing w:before="80" w:after="60"/>
        <w:ind w:left="180"/>
      </w:pPr>
      <w:proofErr w:type="spellStart"/>
      <w:r>
        <w:rPr>
          <w:b/>
          <w:color w:val="17324D"/>
          <w:sz w:val="26"/>
        </w:rPr>
        <w:t>Gesamtbewertung</w:t>
      </w:r>
      <w:proofErr w:type="spellEnd"/>
    </w:p>
    <w:p w14:paraId="0FA18256" w14:textId="77777777" w:rsidR="00BF781E" w:rsidRDefault="00992873" w:rsidP="001E6949">
      <w:pPr>
        <w:spacing w:after="80"/>
        <w:ind w:left="180"/>
      </w:pPr>
      <w:r>
        <w:rPr>
          <w:b/>
          <w:color w:val="157A7A"/>
          <w:sz w:val="19"/>
        </w:rPr>
        <w:t xml:space="preserve">Die </w:t>
      </w:r>
      <w:proofErr w:type="spellStart"/>
      <w:r>
        <w:rPr>
          <w:b/>
          <w:color w:val="157A7A"/>
          <w:sz w:val="19"/>
        </w:rPr>
        <w:t>Lehrperson</w:t>
      </w:r>
      <w:proofErr w:type="spellEnd"/>
      <w:r>
        <w:rPr>
          <w:b/>
          <w:color w:val="157A7A"/>
          <w:sz w:val="19"/>
        </w:rPr>
        <w:t xml:space="preserve"> hat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525"/>
        <w:gridCol w:w="737"/>
      </w:tblGrid>
      <w:tr w:rsidR="00BF781E" w14:paraId="6ABB5DB6" w14:textId="77777777">
        <w:trPr>
          <w:jc w:val="center"/>
        </w:trPr>
        <w:tc>
          <w:tcPr>
            <w:tcW w:w="9525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211E506" w14:textId="77777777" w:rsidR="00BF781E" w:rsidRDefault="00992873">
            <w:pPr>
              <w:spacing w:after="0"/>
            </w:pPr>
            <w:r>
              <w:t xml:space="preserve">die </w:t>
            </w:r>
            <w:proofErr w:type="spellStart"/>
            <w:r>
              <w:t>erforderlichen</w:t>
            </w:r>
            <w:proofErr w:type="spellEnd"/>
            <w:r>
              <w:t xml:space="preserve"> </w:t>
            </w:r>
            <w:proofErr w:type="spellStart"/>
            <w:r>
              <w:t>Anforderungen</w:t>
            </w:r>
            <w:proofErr w:type="spellEnd"/>
            <w:r>
              <w:t xml:space="preserve"> </w:t>
            </w:r>
            <w:proofErr w:type="spellStart"/>
            <w:r>
              <w:t>übertroffen</w:t>
            </w:r>
            <w:proofErr w:type="spellEnd"/>
          </w:p>
        </w:tc>
        <w:tc>
          <w:tcPr>
            <w:tcW w:w="737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438BF178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567222FE" w14:textId="77777777">
        <w:trPr>
          <w:jc w:val="center"/>
        </w:trPr>
        <w:tc>
          <w:tcPr>
            <w:tcW w:w="9525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3106F625" w14:textId="77777777" w:rsidR="00BF781E" w:rsidRDefault="00992873">
            <w:pPr>
              <w:spacing w:after="0"/>
            </w:pPr>
            <w:r>
              <w:t xml:space="preserve">die </w:t>
            </w:r>
            <w:proofErr w:type="spellStart"/>
            <w:r>
              <w:t>erforderlichen</w:t>
            </w:r>
            <w:proofErr w:type="spellEnd"/>
            <w:r>
              <w:t xml:space="preserve"> </w:t>
            </w:r>
            <w:proofErr w:type="spellStart"/>
            <w:r>
              <w:t>Anforderungen</w:t>
            </w:r>
            <w:proofErr w:type="spellEnd"/>
            <w:r>
              <w:t xml:space="preserve"> </w:t>
            </w:r>
            <w:proofErr w:type="spellStart"/>
            <w:r>
              <w:t>erfüllt</w:t>
            </w:r>
            <w:proofErr w:type="spellEnd"/>
          </w:p>
        </w:tc>
        <w:tc>
          <w:tcPr>
            <w:tcW w:w="737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31DB9E9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  <w:tr w:rsidR="00BF781E" w14:paraId="13EFF540" w14:textId="77777777">
        <w:trPr>
          <w:jc w:val="center"/>
        </w:trPr>
        <w:tc>
          <w:tcPr>
            <w:tcW w:w="9525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73B55425" w14:textId="77777777" w:rsidR="00BF781E" w:rsidRDefault="00992873">
            <w:pPr>
              <w:spacing w:after="0"/>
            </w:pPr>
            <w:r>
              <w:t xml:space="preserve">die </w:t>
            </w:r>
            <w:proofErr w:type="spellStart"/>
            <w:r>
              <w:t>erforderlichen</w:t>
            </w:r>
            <w:proofErr w:type="spellEnd"/>
            <w:r>
              <w:t xml:space="preserve"> </w:t>
            </w:r>
            <w:proofErr w:type="spellStart"/>
            <w:r>
              <w:t>Anforderungen</w:t>
            </w:r>
            <w:proofErr w:type="spellEnd"/>
            <w:r>
              <w:t xml:space="preserve"> nicht </w:t>
            </w:r>
            <w:proofErr w:type="spellStart"/>
            <w:r>
              <w:t>erfüllt</w:t>
            </w:r>
            <w:proofErr w:type="spellEnd"/>
          </w:p>
        </w:tc>
        <w:tc>
          <w:tcPr>
            <w:tcW w:w="737" w:type="dxa"/>
            <w:tcBorders>
              <w:top w:val="single" w:sz="6" w:space="0" w:color="D8E3E8"/>
              <w:left w:val="single" w:sz="6" w:space="0" w:color="D8E3E8"/>
              <w:bottom w:val="single" w:sz="6" w:space="0" w:color="D8E3E8"/>
              <w:right w:val="single" w:sz="6" w:space="0" w:color="D8E3E8"/>
            </w:tcBorders>
            <w:tcMar>
              <w:top w:w="80" w:type="dxa"/>
              <w:left w:w="110" w:type="dxa"/>
              <w:bottom w:w="80" w:type="dxa"/>
              <w:right w:w="110" w:type="dxa"/>
            </w:tcMar>
            <w:vAlign w:val="center"/>
          </w:tcPr>
          <w:p w14:paraId="0E6A0289" w14:textId="77777777" w:rsidR="00BF781E" w:rsidRDefault="00992873">
            <w:pPr>
              <w:spacing w:after="0"/>
              <w:jc w:val="center"/>
            </w:pPr>
            <w:r>
              <w:rPr>
                <w:color w:val="157A7A"/>
                <w:sz w:val="26"/>
              </w:rPr>
              <w:t>☐</w:t>
            </w:r>
          </w:p>
        </w:tc>
      </w:tr>
    </w:tbl>
    <w:p w14:paraId="77A0438E" w14:textId="77777777" w:rsidR="00BF781E" w:rsidRDefault="00BF781E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195"/>
        <w:gridCol w:w="1701"/>
        <w:gridCol w:w="4365"/>
      </w:tblGrid>
      <w:tr w:rsidR="00BF781E" w14:paraId="28B4AE39" w14:textId="77777777">
        <w:trPr>
          <w:jc w:val="center"/>
        </w:trPr>
        <w:tc>
          <w:tcPr>
            <w:tcW w:w="419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tcMar>
              <w:top w:w="170" w:type="dxa"/>
              <w:left w:w="40" w:type="dxa"/>
              <w:bottom w:w="40" w:type="dxa"/>
              <w:right w:w="40" w:type="dxa"/>
            </w:tcMar>
          </w:tcPr>
          <w:p w14:paraId="5A4C9E56" w14:textId="77777777" w:rsidR="00BF781E" w:rsidRDefault="00992873">
            <w:pPr>
              <w:spacing w:after="0"/>
              <w:jc w:val="center"/>
            </w:pPr>
            <w:r>
              <w:rPr>
                <w:color w:val="60727D"/>
              </w:rPr>
              <w:t>________________________________</w:t>
            </w:r>
          </w:p>
        </w:tc>
        <w:tc>
          <w:tcPr>
            <w:tcW w:w="1701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tcMar>
              <w:top w:w="170" w:type="dxa"/>
              <w:left w:w="40" w:type="dxa"/>
              <w:bottom w:w="40" w:type="dxa"/>
              <w:right w:w="40" w:type="dxa"/>
            </w:tcMar>
          </w:tcPr>
          <w:p w14:paraId="48633DE8" w14:textId="77777777" w:rsidR="00BF781E" w:rsidRDefault="00BF781E"/>
        </w:tc>
        <w:tc>
          <w:tcPr>
            <w:tcW w:w="436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tcMar>
              <w:top w:w="170" w:type="dxa"/>
              <w:left w:w="40" w:type="dxa"/>
              <w:bottom w:w="40" w:type="dxa"/>
              <w:right w:w="40" w:type="dxa"/>
            </w:tcMar>
          </w:tcPr>
          <w:p w14:paraId="224AC001" w14:textId="77777777" w:rsidR="00BF781E" w:rsidRDefault="00992873">
            <w:pPr>
              <w:spacing w:after="0"/>
              <w:jc w:val="center"/>
            </w:pPr>
            <w:r>
              <w:rPr>
                <w:color w:val="60727D"/>
              </w:rPr>
              <w:t>________________________________</w:t>
            </w:r>
          </w:p>
        </w:tc>
      </w:tr>
      <w:tr w:rsidR="00BF781E" w14:paraId="5EF03C97" w14:textId="77777777">
        <w:trPr>
          <w:jc w:val="center"/>
        </w:trPr>
        <w:tc>
          <w:tcPr>
            <w:tcW w:w="419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368C7B9A" w14:textId="77777777" w:rsidR="00BF781E" w:rsidRDefault="00992873">
            <w:pPr>
              <w:spacing w:after="0"/>
              <w:jc w:val="center"/>
            </w:pPr>
            <w:r>
              <w:rPr>
                <w:color w:val="60727D"/>
                <w:sz w:val="16"/>
              </w:rPr>
              <w:t>Ort und Datum</w:t>
            </w:r>
          </w:p>
        </w:tc>
        <w:tc>
          <w:tcPr>
            <w:tcW w:w="1701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466E93F1" w14:textId="77777777" w:rsidR="00BF781E" w:rsidRDefault="00BF781E"/>
        </w:tc>
        <w:tc>
          <w:tcPr>
            <w:tcW w:w="436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  <w:tcMar>
              <w:top w:w="20" w:type="dxa"/>
              <w:left w:w="40" w:type="dxa"/>
              <w:bottom w:w="20" w:type="dxa"/>
              <w:right w:w="40" w:type="dxa"/>
            </w:tcMar>
          </w:tcPr>
          <w:p w14:paraId="1B2E6BF4" w14:textId="77777777" w:rsidR="00BF781E" w:rsidRDefault="00992873">
            <w:pPr>
              <w:spacing w:after="0"/>
              <w:jc w:val="center"/>
            </w:pPr>
            <w:proofErr w:type="spellStart"/>
            <w:r>
              <w:rPr>
                <w:color w:val="60727D"/>
                <w:sz w:val="16"/>
              </w:rPr>
              <w:t>Unterschrift</w:t>
            </w:r>
            <w:proofErr w:type="spellEnd"/>
            <w:r>
              <w:rPr>
                <w:color w:val="60727D"/>
                <w:sz w:val="16"/>
              </w:rPr>
              <w:t xml:space="preserve"> der </w:t>
            </w:r>
            <w:proofErr w:type="spellStart"/>
            <w:r>
              <w:rPr>
                <w:color w:val="60727D"/>
                <w:sz w:val="16"/>
              </w:rPr>
              <w:t>Schulführungskraft</w:t>
            </w:r>
            <w:proofErr w:type="spellEnd"/>
          </w:p>
        </w:tc>
      </w:tr>
    </w:tbl>
    <w:p w14:paraId="41515B9A" w14:textId="77777777" w:rsidR="00992873" w:rsidRDefault="00992873"/>
    <w:sectPr w:rsidR="00992873" w:rsidSect="00034616">
      <w:headerReference w:type="default" r:id="rId14"/>
      <w:footerReference w:type="default" r:id="rId15"/>
      <w:pgSz w:w="12240" w:h="15840"/>
      <w:pgMar w:top="850" w:right="822" w:bottom="850" w:left="822" w:header="369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671BE" w14:textId="77777777" w:rsidR="00F00A9E" w:rsidRDefault="00F00A9E">
      <w:pPr>
        <w:spacing w:after="0" w:line="240" w:lineRule="auto"/>
      </w:pPr>
      <w:r>
        <w:separator/>
      </w:r>
    </w:p>
  </w:endnote>
  <w:endnote w:type="continuationSeparator" w:id="0">
    <w:p w14:paraId="69868170" w14:textId="77777777" w:rsidR="00F00A9E" w:rsidRDefault="00F00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EFB84" w14:textId="77777777" w:rsidR="0026358E" w:rsidRDefault="002635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92D7F" w14:textId="1F0DABDA" w:rsidR="00BF781E" w:rsidRDefault="009425AF">
    <w:pPr>
      <w:pStyle w:val="Fuzeile"/>
      <w:jc w:val="center"/>
    </w:pPr>
    <w:proofErr w:type="spellStart"/>
    <w:r>
      <w:rPr>
        <w:color w:val="60727D"/>
        <w:sz w:val="16"/>
      </w:rPr>
      <w:t>Allegato</w:t>
    </w:r>
    <w:proofErr w:type="spellEnd"/>
    <w:r>
      <w:rPr>
        <w:color w:val="60727D"/>
        <w:sz w:val="16"/>
      </w:rPr>
      <w:t xml:space="preserve"> </w:t>
    </w:r>
    <w:proofErr w:type="gramStart"/>
    <w:r>
      <w:rPr>
        <w:color w:val="60727D"/>
        <w:sz w:val="16"/>
      </w:rPr>
      <w:t>A</w:t>
    </w:r>
    <w:r w:rsidR="00992873">
      <w:rPr>
        <w:color w:val="60727D"/>
        <w:sz w:val="16"/>
      </w:rPr>
      <w:t xml:space="preserve">  •</w:t>
    </w:r>
    <w:proofErr w:type="gramEnd"/>
    <w:r w:rsidR="00992873">
      <w:rPr>
        <w:color w:val="60727D"/>
        <w:sz w:val="16"/>
      </w:rPr>
      <w:t xml:space="preserve">  </w:t>
    </w:r>
    <w:r w:rsidR="00992873">
      <w:fldChar w:fldCharType="begin"/>
    </w:r>
    <w:r w:rsidR="00992873">
      <w:instrText>PAGE</w:instrText>
    </w:r>
    <w:r w:rsidR="00992873">
      <w:fldChar w:fldCharType="separate"/>
    </w:r>
    <w:r w:rsidR="00313015">
      <w:rPr>
        <w:noProof/>
      </w:rPr>
      <w:t>1</w:t>
    </w:r>
    <w:r w:rsidR="0099287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5656A" w14:textId="77777777" w:rsidR="0026358E" w:rsidRDefault="0026358E">
    <w:pPr>
      <w:pStyle w:val="Fuzeil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96114" w14:textId="79F053CB" w:rsidR="00BF781E" w:rsidRPr="0026358E" w:rsidRDefault="0026358E" w:rsidP="0026358E">
    <w:pPr>
      <w:pStyle w:val="Fuzeile"/>
      <w:jc w:val="center"/>
      <w:rPr>
        <w:color w:val="60727D"/>
        <w:sz w:val="16"/>
      </w:rPr>
    </w:pPr>
    <w:r>
      <w:rPr>
        <w:color w:val="60727D"/>
        <w:sz w:val="16"/>
      </w:rPr>
      <w:t>ANLAGE A</w:t>
    </w:r>
    <w:r w:rsidR="00992873">
      <w:rPr>
        <w:color w:val="60727D"/>
        <w:sz w:val="16"/>
      </w:rPr>
      <w:t xml:space="preserve"> •  </w:t>
    </w:r>
    <w:r w:rsidR="00992873">
      <w:fldChar w:fldCharType="begin"/>
    </w:r>
    <w:r w:rsidR="00992873">
      <w:instrText>PAGE</w:instrText>
    </w:r>
    <w:r w:rsidR="00992873">
      <w:fldChar w:fldCharType="separate"/>
    </w:r>
    <w:r w:rsidR="00313015">
      <w:rPr>
        <w:noProof/>
      </w:rPr>
      <w:t>3</w:t>
    </w:r>
    <w:r w:rsidR="0099287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18114" w14:textId="77777777" w:rsidR="00F00A9E" w:rsidRDefault="00F00A9E">
      <w:pPr>
        <w:spacing w:after="0" w:line="240" w:lineRule="auto"/>
      </w:pPr>
      <w:r>
        <w:separator/>
      </w:r>
    </w:p>
  </w:footnote>
  <w:footnote w:type="continuationSeparator" w:id="0">
    <w:p w14:paraId="2FFF7CDE" w14:textId="77777777" w:rsidR="00F00A9E" w:rsidRDefault="00F00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E14F9" w14:textId="77777777" w:rsidR="0026358E" w:rsidRDefault="002635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0004D" w14:textId="77777777" w:rsidR="00BF781E" w:rsidRDefault="00BF781E">
    <w:pPr>
      <w:pStyle w:val="Kopfzeile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7257"/>
      <w:gridCol w:w="3005"/>
    </w:tblGrid>
    <w:tr w:rsidR="00BF781E" w14:paraId="1DF245B6" w14:textId="77777777">
      <w:trPr>
        <w:jc w:val="center"/>
      </w:trPr>
      <w:tc>
        <w:tcPr>
          <w:tcW w:w="7257" w:type="dxa"/>
          <w:tcBorders>
            <w:top w:val="single" w:sz="6" w:space="0" w:color="17324D"/>
            <w:left w:val="single" w:sz="6" w:space="0" w:color="17324D"/>
            <w:bottom w:val="single" w:sz="6" w:space="0" w:color="17324D"/>
            <w:right w:val="single" w:sz="6" w:space="0" w:color="17324D"/>
          </w:tcBorders>
          <w:shd w:val="clear" w:color="auto" w:fill="17324D"/>
          <w:tcMar>
            <w:top w:w="70" w:type="dxa"/>
            <w:left w:w="120" w:type="dxa"/>
            <w:bottom w:w="70" w:type="dxa"/>
            <w:right w:w="120" w:type="dxa"/>
          </w:tcMar>
        </w:tcPr>
        <w:p w14:paraId="09D85461" w14:textId="77777777" w:rsidR="00BF781E" w:rsidRDefault="00992873">
          <w:pPr>
            <w:spacing w:after="0"/>
          </w:pPr>
          <w:r>
            <w:rPr>
              <w:b/>
              <w:color w:val="FFFFFF"/>
            </w:rPr>
            <w:t xml:space="preserve">ALLEGATO </w:t>
          </w:r>
          <w:proofErr w:type="gramStart"/>
          <w:r>
            <w:rPr>
              <w:b/>
              <w:color w:val="FFFFFF"/>
            </w:rPr>
            <w:t>A  |</w:t>
          </w:r>
          <w:proofErr w:type="gramEnd"/>
          <w:r>
            <w:rPr>
              <w:b/>
              <w:color w:val="FFFFFF"/>
            </w:rPr>
            <w:t xml:space="preserve">  ANLAGE A</w:t>
          </w:r>
        </w:p>
      </w:tc>
      <w:tc>
        <w:tcPr>
          <w:tcW w:w="3005" w:type="dxa"/>
          <w:tcBorders>
            <w:top w:val="single" w:sz="6" w:space="0" w:color="157A7A"/>
            <w:left w:val="single" w:sz="6" w:space="0" w:color="157A7A"/>
            <w:bottom w:val="single" w:sz="6" w:space="0" w:color="157A7A"/>
            <w:right w:val="single" w:sz="6" w:space="0" w:color="157A7A"/>
          </w:tcBorders>
          <w:shd w:val="clear" w:color="auto" w:fill="157A7A"/>
          <w:tcMar>
            <w:top w:w="70" w:type="dxa"/>
            <w:left w:w="120" w:type="dxa"/>
            <w:bottom w:w="70" w:type="dxa"/>
            <w:right w:w="120" w:type="dxa"/>
          </w:tcMar>
        </w:tcPr>
        <w:p w14:paraId="4B29CEE0" w14:textId="77777777" w:rsidR="00BF781E" w:rsidRDefault="00992873">
          <w:pPr>
            <w:spacing w:after="0"/>
            <w:jc w:val="right"/>
          </w:pPr>
          <w:r>
            <w:rPr>
              <w:b/>
              <w:color w:val="FFFFFF"/>
            </w:rPr>
            <w:t>VALUTAZIONE</w:t>
          </w: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0E773" w14:textId="77777777" w:rsidR="0026358E" w:rsidRDefault="0026358E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E079D" w14:textId="77777777" w:rsidR="00BF781E" w:rsidRDefault="00BF781E">
    <w:pPr>
      <w:pStyle w:val="Kopfzeile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7257"/>
      <w:gridCol w:w="3005"/>
    </w:tblGrid>
    <w:tr w:rsidR="00BF781E" w14:paraId="19BCDEAD" w14:textId="77777777">
      <w:trPr>
        <w:jc w:val="center"/>
      </w:trPr>
      <w:tc>
        <w:tcPr>
          <w:tcW w:w="7257" w:type="dxa"/>
          <w:tcBorders>
            <w:top w:val="single" w:sz="6" w:space="0" w:color="17324D"/>
            <w:left w:val="single" w:sz="6" w:space="0" w:color="17324D"/>
            <w:bottom w:val="single" w:sz="6" w:space="0" w:color="17324D"/>
            <w:right w:val="single" w:sz="6" w:space="0" w:color="17324D"/>
          </w:tcBorders>
          <w:shd w:val="clear" w:color="auto" w:fill="17324D"/>
          <w:tcMar>
            <w:top w:w="70" w:type="dxa"/>
            <w:left w:w="120" w:type="dxa"/>
            <w:bottom w:w="70" w:type="dxa"/>
            <w:right w:w="120" w:type="dxa"/>
          </w:tcMar>
        </w:tcPr>
        <w:p w14:paraId="2F26D133" w14:textId="77777777" w:rsidR="00BF781E" w:rsidRDefault="00992873">
          <w:pPr>
            <w:spacing w:after="0"/>
          </w:pPr>
          <w:r>
            <w:rPr>
              <w:b/>
              <w:color w:val="FFFFFF"/>
            </w:rPr>
            <w:t xml:space="preserve">ALLEGATO </w:t>
          </w:r>
          <w:proofErr w:type="gramStart"/>
          <w:r>
            <w:rPr>
              <w:b/>
              <w:color w:val="FFFFFF"/>
            </w:rPr>
            <w:t>A  |</w:t>
          </w:r>
          <w:proofErr w:type="gramEnd"/>
          <w:r>
            <w:rPr>
              <w:b/>
              <w:color w:val="FFFFFF"/>
            </w:rPr>
            <w:t xml:space="preserve">  ANLAGE A</w:t>
          </w:r>
        </w:p>
      </w:tc>
      <w:tc>
        <w:tcPr>
          <w:tcW w:w="3005" w:type="dxa"/>
          <w:tcBorders>
            <w:top w:val="single" w:sz="6" w:space="0" w:color="157A7A"/>
            <w:left w:val="single" w:sz="6" w:space="0" w:color="157A7A"/>
            <w:bottom w:val="single" w:sz="6" w:space="0" w:color="157A7A"/>
            <w:right w:val="single" w:sz="6" w:space="0" w:color="157A7A"/>
          </w:tcBorders>
          <w:shd w:val="clear" w:color="auto" w:fill="157A7A"/>
          <w:tcMar>
            <w:top w:w="70" w:type="dxa"/>
            <w:left w:w="120" w:type="dxa"/>
            <w:bottom w:w="70" w:type="dxa"/>
            <w:right w:w="120" w:type="dxa"/>
          </w:tcMar>
        </w:tcPr>
        <w:p w14:paraId="7F347015" w14:textId="77777777" w:rsidR="00BF781E" w:rsidRDefault="00992873">
          <w:pPr>
            <w:spacing w:after="0"/>
            <w:jc w:val="right"/>
          </w:pPr>
          <w:r>
            <w:rPr>
              <w:b/>
              <w:color w:val="FFFFFF"/>
            </w:rPr>
            <w:t>BEWERTUNG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numm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numm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Aufzhlungszeich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Aufzhlungszeich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8933197">
    <w:abstractNumId w:val="8"/>
  </w:num>
  <w:num w:numId="2" w16cid:durableId="1673339892">
    <w:abstractNumId w:val="6"/>
  </w:num>
  <w:num w:numId="3" w16cid:durableId="1587298720">
    <w:abstractNumId w:val="5"/>
  </w:num>
  <w:num w:numId="4" w16cid:durableId="1796606916">
    <w:abstractNumId w:val="4"/>
  </w:num>
  <w:num w:numId="5" w16cid:durableId="238834024">
    <w:abstractNumId w:val="7"/>
  </w:num>
  <w:num w:numId="6" w16cid:durableId="853613661">
    <w:abstractNumId w:val="3"/>
  </w:num>
  <w:num w:numId="7" w16cid:durableId="354187842">
    <w:abstractNumId w:val="2"/>
  </w:num>
  <w:num w:numId="8" w16cid:durableId="958023906">
    <w:abstractNumId w:val="1"/>
  </w:num>
  <w:num w:numId="9" w16cid:durableId="1649748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35B2"/>
    <w:rsid w:val="0015074B"/>
    <w:rsid w:val="001E6949"/>
    <w:rsid w:val="0026358E"/>
    <w:rsid w:val="0029639D"/>
    <w:rsid w:val="00313015"/>
    <w:rsid w:val="00326F90"/>
    <w:rsid w:val="00571B69"/>
    <w:rsid w:val="00684EAE"/>
    <w:rsid w:val="00867FCF"/>
    <w:rsid w:val="009425AF"/>
    <w:rsid w:val="00992873"/>
    <w:rsid w:val="00A3315B"/>
    <w:rsid w:val="00AA1D8D"/>
    <w:rsid w:val="00B47730"/>
    <w:rsid w:val="00BF781E"/>
    <w:rsid w:val="00CB0664"/>
    <w:rsid w:val="00EF7E41"/>
    <w:rsid w:val="00F00A9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E73911"/>
  <w14:defaultImageDpi w14:val="300"/>
  <w15:docId w15:val="{B9BAF4CA-18ED-4FC2-A24F-37A6B2B61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C693F"/>
    <w:pPr>
      <w:spacing w:after="40" w:line="252" w:lineRule="auto"/>
    </w:pPr>
    <w:rPr>
      <w:rFonts w:ascii="Aptos" w:hAnsi="Aptos"/>
      <w:color w:val="243746"/>
      <w:sz w:val="18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18BF"/>
    <w:rPr>
      <w:rFonts w:ascii="Aptos" w:hAnsi="Aptos"/>
    </w:rPr>
  </w:style>
  <w:style w:type="paragraph" w:styleId="Fuzeile">
    <w:name w:val="footer"/>
    <w:basedOn w:val="Standard"/>
    <w:link w:val="FuzeileZch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18BF"/>
    <w:rPr>
      <w:rFonts w:ascii="Aptos" w:hAnsi="Aptos"/>
    </w:rPr>
  </w:style>
  <w:style w:type="paragraph" w:styleId="KeinLeerraum">
    <w:name w:val="No Spacing"/>
    <w:uiPriority w:val="1"/>
    <w:qFormat/>
    <w:rsid w:val="00FC693F"/>
    <w:pPr>
      <w:spacing w:after="0" w:line="240" w:lineRule="auto"/>
    </w:pPr>
    <w:rPr>
      <w:rFonts w:ascii="Aptos" w:hAnsi="Apto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el">
    <w:name w:val="Title"/>
    <w:basedOn w:val="Standard"/>
    <w:next w:val="Standard"/>
    <w:link w:val="TitelZchn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nabsatz">
    <w:name w:val="List Paragraph"/>
    <w:basedOn w:val="Standard"/>
    <w:uiPriority w:val="34"/>
    <w:qFormat/>
    <w:rsid w:val="00FC693F"/>
    <w:pPr>
      <w:ind w:left="720"/>
      <w:contextualSpacing/>
    </w:pPr>
  </w:style>
  <w:style w:type="paragraph" w:styleId="Textkrper">
    <w:name w:val="Body Text"/>
    <w:basedOn w:val="Standard"/>
    <w:link w:val="TextkrperZchn"/>
    <w:uiPriority w:val="99"/>
    <w:unhideWhenUsed/>
    <w:rsid w:val="00AA1D8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rsid w:val="00AA1D8D"/>
    <w:rPr>
      <w:rFonts w:ascii="Aptos" w:hAnsi="Aptos"/>
    </w:rPr>
  </w:style>
  <w:style w:type="paragraph" w:styleId="Textkrper2">
    <w:name w:val="Body Text 2"/>
    <w:basedOn w:val="Standard"/>
    <w:link w:val="Textkrper2Zchn"/>
    <w:uiPriority w:val="99"/>
    <w:unhideWhenUsed/>
    <w:rsid w:val="00AA1D8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AA1D8D"/>
    <w:rPr>
      <w:rFonts w:ascii="Aptos" w:hAnsi="Aptos"/>
    </w:rPr>
  </w:style>
  <w:style w:type="paragraph" w:styleId="Textkrper3">
    <w:name w:val="Body Text 3"/>
    <w:basedOn w:val="Standard"/>
    <w:link w:val="Textkrper3Zchn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AA1D8D"/>
    <w:rPr>
      <w:rFonts w:ascii="Aptos" w:hAnsi="Aptos"/>
      <w:sz w:val="16"/>
      <w:szCs w:val="16"/>
    </w:rPr>
  </w:style>
  <w:style w:type="paragraph" w:styleId="Liste">
    <w:name w:val="List"/>
    <w:basedOn w:val="Standard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Standard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Standard"/>
    <w:uiPriority w:val="99"/>
    <w:unhideWhenUsed/>
    <w:rsid w:val="00326F90"/>
    <w:pPr>
      <w:ind w:left="1080" w:hanging="360"/>
      <w:contextualSpacing/>
    </w:pPr>
  </w:style>
  <w:style w:type="paragraph" w:styleId="Aufzhlungszeichen">
    <w:name w:val="List Bullet"/>
    <w:basedOn w:val="Standard"/>
    <w:uiPriority w:val="99"/>
    <w:unhideWhenUsed/>
    <w:rsid w:val="00326F90"/>
    <w:pPr>
      <w:numPr>
        <w:numId w:val="1"/>
      </w:numPr>
      <w:contextualSpacing/>
    </w:pPr>
  </w:style>
  <w:style w:type="paragraph" w:styleId="Aufzhlungszeichen2">
    <w:name w:val="List Bullet 2"/>
    <w:basedOn w:val="Standard"/>
    <w:uiPriority w:val="99"/>
    <w:unhideWhenUsed/>
    <w:rsid w:val="00326F90"/>
    <w:pPr>
      <w:numPr>
        <w:numId w:val="2"/>
      </w:numPr>
      <w:contextualSpacing/>
    </w:pPr>
  </w:style>
  <w:style w:type="paragraph" w:styleId="Aufzhlungszeichen3">
    <w:name w:val="List Bullet 3"/>
    <w:basedOn w:val="Standard"/>
    <w:uiPriority w:val="99"/>
    <w:unhideWhenUsed/>
    <w:rsid w:val="00326F90"/>
    <w:pPr>
      <w:numPr>
        <w:numId w:val="3"/>
      </w:numPr>
      <w:contextualSpacing/>
    </w:pPr>
  </w:style>
  <w:style w:type="paragraph" w:styleId="Listennummer">
    <w:name w:val="List Number"/>
    <w:basedOn w:val="Standard"/>
    <w:uiPriority w:val="99"/>
    <w:unhideWhenUsed/>
    <w:rsid w:val="00326F90"/>
    <w:pPr>
      <w:numPr>
        <w:numId w:val="5"/>
      </w:numPr>
      <w:contextualSpacing/>
    </w:pPr>
  </w:style>
  <w:style w:type="paragraph" w:styleId="Listennummer2">
    <w:name w:val="List Number 2"/>
    <w:basedOn w:val="Standard"/>
    <w:uiPriority w:val="99"/>
    <w:unhideWhenUsed/>
    <w:rsid w:val="0029639D"/>
    <w:pPr>
      <w:numPr>
        <w:numId w:val="6"/>
      </w:numPr>
      <w:contextualSpacing/>
    </w:pPr>
  </w:style>
  <w:style w:type="paragraph" w:styleId="Listennummer3">
    <w:name w:val="List Number 3"/>
    <w:basedOn w:val="Standard"/>
    <w:uiPriority w:val="99"/>
    <w:unhideWhenUsed/>
    <w:rsid w:val="0029639D"/>
    <w:pPr>
      <w:numPr>
        <w:numId w:val="7"/>
      </w:numPr>
      <w:contextualSpacing/>
    </w:pPr>
  </w:style>
  <w:style w:type="paragraph" w:styleId="Listenfortsetzung">
    <w:name w:val="List Continue"/>
    <w:basedOn w:val="Standard"/>
    <w:uiPriority w:val="99"/>
    <w:unhideWhenUsed/>
    <w:rsid w:val="0029639D"/>
    <w:pPr>
      <w:spacing w:after="120"/>
      <w:ind w:left="360"/>
      <w:contextualSpacing/>
    </w:pPr>
  </w:style>
  <w:style w:type="paragraph" w:styleId="Listenfortsetzung2">
    <w:name w:val="List Continue 2"/>
    <w:basedOn w:val="Standard"/>
    <w:uiPriority w:val="99"/>
    <w:unhideWhenUsed/>
    <w:rsid w:val="0029639D"/>
    <w:pPr>
      <w:spacing w:after="120"/>
      <w:ind w:left="720"/>
      <w:contextualSpacing/>
    </w:pPr>
  </w:style>
  <w:style w:type="paragraph" w:styleId="Listenfortsetzung3">
    <w:name w:val="List Continue 3"/>
    <w:basedOn w:val="Standard"/>
    <w:uiPriority w:val="99"/>
    <w:unhideWhenUsed/>
    <w:rsid w:val="0029639D"/>
    <w:pPr>
      <w:spacing w:after="120"/>
      <w:ind w:left="1080"/>
      <w:contextualSpacing/>
    </w:pPr>
  </w:style>
  <w:style w:type="paragraph" w:styleId="Makrotext">
    <w:name w:val="macro"/>
    <w:link w:val="MakrotextZch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Aptos" w:hAnsi="Apto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rsid w:val="0029639D"/>
    <w:rPr>
      <w:rFonts w:ascii="Aptos" w:hAnsi="Aptos"/>
      <w:sz w:val="20"/>
      <w:szCs w:val="20"/>
    </w:rPr>
  </w:style>
  <w:style w:type="paragraph" w:styleId="Zitat">
    <w:name w:val="Quote"/>
    <w:basedOn w:val="Standard"/>
    <w:next w:val="Standard"/>
    <w:link w:val="ZitatZchn"/>
    <w:uiPriority w:val="29"/>
    <w:qFormat/>
    <w:rsid w:val="00FC693F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C693F"/>
    <w:rPr>
      <w:rFonts w:ascii="Aptos" w:hAnsi="Aptos"/>
      <w:i/>
      <w:iCs/>
      <w:color w:val="000000" w:themeColor="tex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Fett">
    <w:name w:val="Strong"/>
    <w:basedOn w:val="Absatz-Standardschriftart"/>
    <w:uiPriority w:val="22"/>
    <w:qFormat/>
    <w:rsid w:val="00FC693F"/>
    <w:rPr>
      <w:rFonts w:ascii="Aptos" w:hAnsi="Aptos"/>
      <w:b/>
      <w:bCs/>
    </w:rPr>
  </w:style>
  <w:style w:type="character" w:styleId="Hervorhebung">
    <w:name w:val="Emphasis"/>
    <w:basedOn w:val="Absatz-Standardschriftart"/>
    <w:uiPriority w:val="20"/>
    <w:qFormat/>
    <w:rsid w:val="00FC693F"/>
    <w:rPr>
      <w:rFonts w:ascii="Aptos" w:hAnsi="Aptos"/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C693F"/>
    <w:rPr>
      <w:rFonts w:ascii="Aptos" w:hAnsi="Aptos"/>
      <w:b/>
      <w:bCs/>
      <w:i/>
      <w:iCs/>
      <w:color w:val="4F81BD" w:themeColor="accent1"/>
    </w:rPr>
  </w:style>
  <w:style w:type="character" w:styleId="SchwacheHervorhebung">
    <w:name w:val="Subtle Emphasis"/>
    <w:basedOn w:val="Absatz-Standardschriftart"/>
    <w:uiPriority w:val="19"/>
    <w:qFormat/>
    <w:rsid w:val="00FC693F"/>
    <w:rPr>
      <w:rFonts w:ascii="Aptos" w:hAnsi="Aptos"/>
      <w:i/>
      <w:iCs/>
      <w:color w:val="808080" w:themeColor="text1" w:themeTint="7F"/>
    </w:rPr>
  </w:style>
  <w:style w:type="character" w:styleId="IntensiveHervorhebung">
    <w:name w:val="Intense Emphasis"/>
    <w:basedOn w:val="Absatz-Standardschriftart"/>
    <w:uiPriority w:val="21"/>
    <w:qFormat/>
    <w:rsid w:val="00FC693F"/>
    <w:rPr>
      <w:rFonts w:ascii="Aptos" w:hAnsi="Aptos"/>
      <w:b/>
      <w:bCs/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FC693F"/>
    <w:rPr>
      <w:rFonts w:ascii="Aptos" w:hAnsi="Aptos"/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C693F"/>
    <w:rPr>
      <w:rFonts w:ascii="Aptos" w:hAnsi="Aptos"/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FC693F"/>
    <w:rPr>
      <w:rFonts w:ascii="Aptos" w:hAnsi="Aptos"/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693F"/>
    <w:pPr>
      <w:outlineLvl w:val="9"/>
    </w:pPr>
    <w:rPr>
      <w:rFonts w:ascii="Aptos" w:hAnsi="Aptos"/>
    </w:rPr>
  </w:style>
  <w:style w:type="table" w:styleId="Tabellenraster">
    <w:name w:val="Table Grid"/>
    <w:basedOn w:val="NormaleTabelle"/>
    <w:uiPriority w:val="59"/>
    <w:rsid w:val="00FC693F"/>
    <w:pPr>
      <w:spacing w:after="0" w:line="240" w:lineRule="auto"/>
    </w:pPr>
    <w:rPr>
      <w:rFonts w:ascii="Aptos" w:hAnsi="Apto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leSchattierung">
    <w:name w:val="Light Shading"/>
    <w:basedOn w:val="NormaleTabelle"/>
    <w:uiPriority w:val="60"/>
    <w:rsid w:val="00FC693F"/>
    <w:pPr>
      <w:spacing w:after="0" w:line="240" w:lineRule="auto"/>
    </w:pPr>
    <w:rPr>
      <w:rFonts w:ascii="Aptos" w:hAnsi="Aptos"/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FC693F"/>
    <w:pPr>
      <w:spacing w:after="0" w:line="240" w:lineRule="auto"/>
    </w:pPr>
    <w:rPr>
      <w:rFonts w:ascii="Aptos" w:hAnsi="Aptos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FC693F"/>
    <w:pPr>
      <w:spacing w:after="0" w:line="240" w:lineRule="auto"/>
    </w:pPr>
    <w:rPr>
      <w:rFonts w:ascii="Aptos" w:hAnsi="Aptos"/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FC693F"/>
    <w:pPr>
      <w:spacing w:after="0" w:line="240" w:lineRule="auto"/>
    </w:pPr>
    <w:rPr>
      <w:rFonts w:ascii="Aptos" w:hAnsi="Aptos"/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FC693F"/>
    <w:pPr>
      <w:spacing w:after="0" w:line="240" w:lineRule="auto"/>
    </w:pPr>
    <w:rPr>
      <w:rFonts w:ascii="Aptos" w:hAnsi="Aptos"/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FC693F"/>
    <w:pPr>
      <w:spacing w:after="0" w:line="240" w:lineRule="auto"/>
    </w:pPr>
    <w:rPr>
      <w:rFonts w:ascii="Aptos" w:hAnsi="Aptos"/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FC693F"/>
    <w:pPr>
      <w:spacing w:after="0" w:line="240" w:lineRule="auto"/>
    </w:pPr>
    <w:rPr>
      <w:rFonts w:ascii="Aptos" w:hAnsi="Aptos"/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Liste">
    <w:name w:val="Light List"/>
    <w:basedOn w:val="NormaleTabelle"/>
    <w:uiPriority w:val="61"/>
    <w:rsid w:val="00FC693F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FC693F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Raster">
    <w:name w:val="Light Grid"/>
    <w:basedOn w:val="NormaleTabelle"/>
    <w:uiPriority w:val="62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ittlereSchattierung1">
    <w:name w:val="Medium Shading 1"/>
    <w:basedOn w:val="NormaleTabelle"/>
    <w:uiPriority w:val="63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Liste1">
    <w:name w:val="Medium List 1"/>
    <w:basedOn w:val="NormaleTabelle"/>
    <w:uiPriority w:val="65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">
    <w:name w:val="Medium Grid 1"/>
    <w:basedOn w:val="NormaleTabelle"/>
    <w:uiPriority w:val="67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CB0664"/>
    <w:pPr>
      <w:spacing w:after="0" w:line="240" w:lineRule="auto"/>
    </w:pPr>
    <w:rPr>
      <w:rFonts w:ascii="Aptos" w:hAnsi="Apto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unkleListe">
    <w:name w:val="Dark List"/>
    <w:basedOn w:val="NormaleTabelle"/>
    <w:uiPriority w:val="70"/>
    <w:rsid w:val="00CB0664"/>
    <w:pPr>
      <w:spacing w:after="0" w:line="240" w:lineRule="auto"/>
    </w:pPr>
    <w:rPr>
      <w:rFonts w:ascii="Aptos" w:hAnsi="Aptos"/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CB0664"/>
    <w:pPr>
      <w:spacing w:after="0" w:line="240" w:lineRule="auto"/>
    </w:pPr>
    <w:rPr>
      <w:rFonts w:ascii="Aptos" w:hAnsi="Aptos"/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CB0664"/>
    <w:pPr>
      <w:spacing w:after="0" w:line="240" w:lineRule="auto"/>
    </w:pPr>
    <w:rPr>
      <w:rFonts w:ascii="Aptos" w:hAnsi="Aptos"/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CB0664"/>
    <w:pPr>
      <w:spacing w:after="0" w:line="240" w:lineRule="auto"/>
    </w:pPr>
    <w:rPr>
      <w:rFonts w:ascii="Aptos" w:hAnsi="Aptos"/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CB0664"/>
    <w:pPr>
      <w:spacing w:after="0" w:line="240" w:lineRule="auto"/>
    </w:pPr>
    <w:rPr>
      <w:rFonts w:ascii="Aptos" w:hAnsi="Aptos"/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CB0664"/>
    <w:pPr>
      <w:spacing w:after="0" w:line="240" w:lineRule="auto"/>
    </w:pPr>
    <w:rPr>
      <w:rFonts w:ascii="Aptos" w:hAnsi="Aptos"/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CB0664"/>
    <w:pPr>
      <w:spacing w:after="0" w:line="240" w:lineRule="auto"/>
    </w:pPr>
    <w:rPr>
      <w:rFonts w:ascii="Aptos" w:hAnsi="Aptos"/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bigeSchattierung">
    <w:name w:val="Colorful Shading"/>
    <w:basedOn w:val="NormaleTabelle"/>
    <w:uiPriority w:val="71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Liste">
    <w:name w:val="Colorful List"/>
    <w:basedOn w:val="NormaleTabelle"/>
    <w:uiPriority w:val="72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Raster">
    <w:name w:val="Colorful Grid"/>
    <w:basedOn w:val="NormaleTabelle"/>
    <w:uiPriority w:val="73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CB0664"/>
    <w:pPr>
      <w:spacing w:after="0" w:line="240" w:lineRule="auto"/>
    </w:pPr>
    <w:rPr>
      <w:rFonts w:ascii="Aptos" w:hAnsi="Aptos"/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870</Words>
  <Characters>4882</Characters>
  <Application>Microsoft Office Word</Application>
  <DocSecurity>0</DocSecurity>
  <Lines>287</Lines>
  <Paragraphs>147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Anlage A - Bewertungsraster SFK</vt:lpstr>
      <vt:lpstr/>
    </vt:vector>
  </TitlesOfParts>
  <Manager/>
  <Company/>
  <LinksUpToDate>false</LinksUpToDate>
  <CharactersWithSpaces>5605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 - Bewertungsraster SFK</dc:title>
  <dc:subject>Modernisiertes Bewertungsformular</dc:subject>
  <dc:creator>Canins, Romy</dc:creator>
  <cp:keywords/>
  <dc:description>generated by python-docx</dc:description>
  <cp:lastModifiedBy>Canins, Romy</cp:lastModifiedBy>
  <cp:revision>7</cp:revision>
  <cp:lastPrinted>2026-08-27T06:32:00Z</cp:lastPrinted>
  <dcterms:created xsi:type="dcterms:W3CDTF">2026-08-24T07:57:00Z</dcterms:created>
  <dcterms:modified xsi:type="dcterms:W3CDTF">2026-08-27T08:16:00Z</dcterms:modified>
  <cp:category/>
</cp:coreProperties>
</file>