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44C3C" w14:textId="77777777" w:rsidR="00844235" w:rsidRDefault="00CB1808">
      <w:pPr>
        <w:spacing w:after="120"/>
        <w:jc w:val="center"/>
      </w:pPr>
      <w:proofErr w:type="spellStart"/>
      <w:r>
        <w:rPr>
          <w:rFonts w:ascii="Aptos Display" w:hAnsi="Aptos Display"/>
          <w:b/>
          <w:color w:val="164E63"/>
          <w:sz w:val="36"/>
        </w:rPr>
        <w:t>Relazione</w:t>
      </w:r>
      <w:proofErr w:type="spellEnd"/>
      <w:r>
        <w:rPr>
          <w:rFonts w:ascii="Aptos Display" w:hAnsi="Aptos Display"/>
          <w:b/>
          <w:color w:val="164E63"/>
          <w:sz w:val="36"/>
        </w:rPr>
        <w:t xml:space="preserve"> della/del </w:t>
      </w:r>
      <w:proofErr w:type="spellStart"/>
      <w:r>
        <w:rPr>
          <w:rFonts w:ascii="Aptos Display" w:hAnsi="Aptos Display"/>
          <w:b/>
          <w:color w:val="164E63"/>
          <w:sz w:val="36"/>
        </w:rPr>
        <w:t>docente</w:t>
      </w:r>
      <w:proofErr w:type="spellEnd"/>
      <w:r>
        <w:rPr>
          <w:rFonts w:ascii="Aptos Display" w:hAnsi="Aptos Display"/>
          <w:b/>
          <w:color w:val="164E63"/>
          <w:sz w:val="36"/>
        </w:rPr>
        <w:t xml:space="preserve"> tutor</w:t>
      </w:r>
    </w:p>
    <w:p w14:paraId="105D6148" w14:textId="77777777" w:rsidR="00844235" w:rsidRDefault="00CB1808">
      <w:pPr>
        <w:spacing w:after="240"/>
        <w:jc w:val="center"/>
      </w:pPr>
      <w:r>
        <w:rPr>
          <w:i/>
          <w:color w:val="63757C"/>
          <w:sz w:val="17"/>
        </w:rPr>
        <w:t>Periodo di prova dell’insegnante nella fase di inserimento professionale · Art. 7 della Delibera della Giunta Provinciale del 13 aprile 2021, n. 313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7200"/>
      </w:tblGrid>
      <w:tr w:rsidR="00844235" w14:paraId="75A8141A" w14:textId="77777777">
        <w:trPr>
          <w:jc w:val="center"/>
        </w:trPr>
        <w:tc>
          <w:tcPr>
            <w:tcW w:w="2268" w:type="dxa"/>
            <w:tcBorders>
              <w:top w:val="single" w:sz="5" w:space="0" w:color="C8D6D9"/>
              <w:left w:val="single" w:sz="5" w:space="0" w:color="C8D6D9"/>
              <w:bottom w:val="single" w:sz="5" w:space="0" w:color="C8D6D9"/>
              <w:right w:val="single" w:sz="5" w:space="0" w:color="C8D6D9"/>
            </w:tcBorders>
            <w:shd w:val="clear" w:color="auto" w:fill="E6F4F1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969C592" w14:textId="77777777" w:rsidR="00844235" w:rsidRDefault="00CB1808">
            <w:pPr>
              <w:spacing w:after="0"/>
            </w:pPr>
            <w:r>
              <w:rPr>
                <w:b/>
                <w:color w:val="164E63"/>
              </w:rPr>
              <w:t>Insegnante</w:t>
            </w:r>
          </w:p>
        </w:tc>
        <w:tc>
          <w:tcPr>
            <w:tcW w:w="7200" w:type="dxa"/>
            <w:tcBorders>
              <w:top w:val="single" w:sz="5" w:space="0" w:color="C8D6D9"/>
              <w:left w:val="single" w:sz="5" w:space="0" w:color="C8D6D9"/>
              <w:bottom w:val="single" w:sz="5" w:space="0" w:color="C8D6D9"/>
              <w:right w:val="single" w:sz="5" w:space="0" w:color="C8D6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9CD57A5" w14:textId="35E7F25C" w:rsidR="00844235" w:rsidRDefault="00844235">
            <w:pPr>
              <w:spacing w:after="0"/>
            </w:pPr>
          </w:p>
        </w:tc>
      </w:tr>
      <w:tr w:rsidR="00844235" w14:paraId="5FC09D10" w14:textId="77777777">
        <w:trPr>
          <w:jc w:val="center"/>
        </w:trPr>
        <w:tc>
          <w:tcPr>
            <w:tcW w:w="2268" w:type="dxa"/>
            <w:tcBorders>
              <w:top w:val="single" w:sz="5" w:space="0" w:color="C8D6D9"/>
              <w:left w:val="single" w:sz="5" w:space="0" w:color="C8D6D9"/>
              <w:bottom w:val="single" w:sz="5" w:space="0" w:color="C8D6D9"/>
              <w:right w:val="single" w:sz="5" w:space="0" w:color="C8D6D9"/>
            </w:tcBorders>
            <w:shd w:val="clear" w:color="auto" w:fill="E6F4F1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C182E5E" w14:textId="77777777" w:rsidR="00844235" w:rsidRDefault="00CB1808">
            <w:pPr>
              <w:spacing w:after="0"/>
            </w:pPr>
            <w:r>
              <w:rPr>
                <w:b/>
                <w:color w:val="164E63"/>
              </w:rPr>
              <w:t>Docente tutor</w:t>
            </w:r>
          </w:p>
        </w:tc>
        <w:tc>
          <w:tcPr>
            <w:tcW w:w="7200" w:type="dxa"/>
            <w:tcBorders>
              <w:top w:val="single" w:sz="5" w:space="0" w:color="C8D6D9"/>
              <w:left w:val="single" w:sz="5" w:space="0" w:color="C8D6D9"/>
              <w:bottom w:val="single" w:sz="5" w:space="0" w:color="C8D6D9"/>
              <w:right w:val="single" w:sz="5" w:space="0" w:color="C8D6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6B7AEFA" w14:textId="1E498997" w:rsidR="00844235" w:rsidRDefault="00844235">
            <w:pPr>
              <w:spacing w:after="0"/>
            </w:pPr>
          </w:p>
        </w:tc>
      </w:tr>
      <w:tr w:rsidR="00844235" w14:paraId="61909187" w14:textId="77777777">
        <w:trPr>
          <w:jc w:val="center"/>
        </w:trPr>
        <w:tc>
          <w:tcPr>
            <w:tcW w:w="2268" w:type="dxa"/>
            <w:tcBorders>
              <w:top w:val="single" w:sz="5" w:space="0" w:color="C8D6D9"/>
              <w:left w:val="single" w:sz="5" w:space="0" w:color="C8D6D9"/>
              <w:bottom w:val="single" w:sz="5" w:space="0" w:color="C8D6D9"/>
              <w:right w:val="single" w:sz="5" w:space="0" w:color="C8D6D9"/>
            </w:tcBorders>
            <w:shd w:val="clear" w:color="auto" w:fill="E6F4F1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B564C65" w14:textId="77777777" w:rsidR="00844235" w:rsidRDefault="00CB1808">
            <w:pPr>
              <w:spacing w:after="0"/>
            </w:pPr>
            <w:r>
              <w:rPr>
                <w:b/>
                <w:color w:val="164E63"/>
              </w:rPr>
              <w:t>Scuola</w:t>
            </w:r>
          </w:p>
        </w:tc>
        <w:tc>
          <w:tcPr>
            <w:tcW w:w="7200" w:type="dxa"/>
            <w:tcBorders>
              <w:top w:val="single" w:sz="5" w:space="0" w:color="C8D6D9"/>
              <w:left w:val="single" w:sz="5" w:space="0" w:color="C8D6D9"/>
              <w:bottom w:val="single" w:sz="5" w:space="0" w:color="C8D6D9"/>
              <w:right w:val="single" w:sz="5" w:space="0" w:color="C8D6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8BDB9E0" w14:textId="06303B5A" w:rsidR="00844235" w:rsidRDefault="00844235">
            <w:pPr>
              <w:spacing w:after="0"/>
            </w:pPr>
          </w:p>
        </w:tc>
      </w:tr>
      <w:tr w:rsidR="00844235" w14:paraId="5612ECEF" w14:textId="77777777">
        <w:trPr>
          <w:jc w:val="center"/>
        </w:trPr>
        <w:tc>
          <w:tcPr>
            <w:tcW w:w="2268" w:type="dxa"/>
            <w:tcBorders>
              <w:top w:val="single" w:sz="5" w:space="0" w:color="C8D6D9"/>
              <w:left w:val="single" w:sz="5" w:space="0" w:color="C8D6D9"/>
              <w:bottom w:val="single" w:sz="5" w:space="0" w:color="C8D6D9"/>
              <w:right w:val="single" w:sz="5" w:space="0" w:color="C8D6D9"/>
            </w:tcBorders>
            <w:shd w:val="clear" w:color="auto" w:fill="E6F4F1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22BC901" w14:textId="77777777" w:rsidR="00844235" w:rsidRDefault="00CB1808">
            <w:pPr>
              <w:spacing w:after="0"/>
            </w:pPr>
            <w:r>
              <w:rPr>
                <w:b/>
                <w:color w:val="164E63"/>
              </w:rPr>
              <w:t>Anno scolastico</w:t>
            </w:r>
          </w:p>
        </w:tc>
        <w:tc>
          <w:tcPr>
            <w:tcW w:w="7200" w:type="dxa"/>
            <w:tcBorders>
              <w:top w:val="single" w:sz="5" w:space="0" w:color="C8D6D9"/>
              <w:left w:val="single" w:sz="5" w:space="0" w:color="C8D6D9"/>
              <w:bottom w:val="single" w:sz="5" w:space="0" w:color="C8D6D9"/>
              <w:right w:val="single" w:sz="5" w:space="0" w:color="C8D6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4CAE07C" w14:textId="0361A8D7" w:rsidR="00844235" w:rsidRDefault="00844235">
            <w:pPr>
              <w:spacing w:after="0"/>
            </w:pPr>
          </w:p>
        </w:tc>
      </w:tr>
      <w:tr w:rsidR="00844235" w14:paraId="48403BC7" w14:textId="77777777">
        <w:trPr>
          <w:jc w:val="center"/>
        </w:trPr>
        <w:tc>
          <w:tcPr>
            <w:tcW w:w="2268" w:type="dxa"/>
            <w:tcBorders>
              <w:top w:val="single" w:sz="5" w:space="0" w:color="C8D6D9"/>
              <w:left w:val="single" w:sz="5" w:space="0" w:color="C8D6D9"/>
              <w:bottom w:val="single" w:sz="5" w:space="0" w:color="C8D6D9"/>
              <w:right w:val="single" w:sz="5" w:space="0" w:color="C8D6D9"/>
            </w:tcBorders>
            <w:shd w:val="clear" w:color="auto" w:fill="E6F4F1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F186F48" w14:textId="77777777" w:rsidR="00844235" w:rsidRDefault="00CB1808">
            <w:pPr>
              <w:spacing w:after="0"/>
            </w:pPr>
            <w:r>
              <w:rPr>
                <w:b/>
                <w:color w:val="164E63"/>
              </w:rPr>
              <w:t>Periodo di prova</w:t>
            </w:r>
          </w:p>
        </w:tc>
        <w:tc>
          <w:tcPr>
            <w:tcW w:w="7200" w:type="dxa"/>
            <w:tcBorders>
              <w:top w:val="single" w:sz="5" w:space="0" w:color="C8D6D9"/>
              <w:left w:val="single" w:sz="5" w:space="0" w:color="C8D6D9"/>
              <w:bottom w:val="single" w:sz="5" w:space="0" w:color="C8D6D9"/>
              <w:right w:val="single" w:sz="5" w:space="0" w:color="C8D6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771EA8E" w14:textId="5496FBF9" w:rsidR="00844235" w:rsidRDefault="00844235">
            <w:pPr>
              <w:spacing w:after="0"/>
            </w:pPr>
          </w:p>
        </w:tc>
      </w:tr>
    </w:tbl>
    <w:p w14:paraId="6342143D" w14:textId="77777777" w:rsidR="00844235" w:rsidRDefault="00844235">
      <w:pPr>
        <w:spacing w:after="0"/>
      </w:pPr>
    </w:p>
    <w:p w14:paraId="7A39DF41" w14:textId="77777777" w:rsidR="00E02C30" w:rsidRDefault="00E02C30">
      <w:pPr>
        <w:spacing w:after="0"/>
      </w:pPr>
    </w:p>
    <w:p w14:paraId="790F44EB" w14:textId="77777777" w:rsidR="00844235" w:rsidRDefault="00CB1808">
      <w:pPr>
        <w:keepNext/>
        <w:shd w:val="clear" w:color="auto" w:fill="0F766E"/>
        <w:spacing w:before="100" w:after="100"/>
        <w:ind w:left="150" w:right="120"/>
      </w:pPr>
      <w:r>
        <w:rPr>
          <w:rFonts w:ascii="Aptos Display" w:hAnsi="Aptos Display"/>
          <w:b/>
          <w:color w:val="FFFFFF"/>
          <w:sz w:val="26"/>
        </w:rPr>
        <w:t>A  ACCOMPAGNAMENTO NELLA PRATICA QUOTIDIANA</w:t>
      </w:r>
    </w:p>
    <w:p w14:paraId="59D3E6A0" w14:textId="602EE65D" w:rsidR="00844235" w:rsidRDefault="00CB1808">
      <w:pPr>
        <w:pStyle w:val="FormIntro"/>
        <w:keepNext/>
      </w:pPr>
      <w:proofErr w:type="spellStart"/>
      <w:r>
        <w:t>Indic</w:t>
      </w:r>
      <w:r w:rsidR="00A21220">
        <w:t>hi</w:t>
      </w:r>
      <w:proofErr w:type="spellEnd"/>
      <w:r>
        <w:t xml:space="preserve"> </w:t>
      </w:r>
      <w:proofErr w:type="spellStart"/>
      <w:r>
        <w:t>gli</w:t>
      </w:r>
      <w:proofErr w:type="spellEnd"/>
      <w:r>
        <w:t xml:space="preserve"> </w:t>
      </w:r>
      <w:proofErr w:type="spellStart"/>
      <w:r>
        <w:t>ambiti</w:t>
      </w:r>
      <w:proofErr w:type="spellEnd"/>
      <w:r>
        <w:t xml:space="preserve"> </w:t>
      </w:r>
      <w:proofErr w:type="spellStart"/>
      <w:r>
        <w:t>nei</w:t>
      </w:r>
      <w:proofErr w:type="spellEnd"/>
      <w:r>
        <w:t xml:space="preserve"> quali la/il docente tutor ha accompagnato e sostenuto l’insegnante in prova.</w:t>
      </w:r>
    </w:p>
    <w:tbl>
      <w:tblPr>
        <w:tblW w:w="10350" w:type="dxa"/>
        <w:jc w:val="center"/>
        <w:tblLayout w:type="fixed"/>
        <w:tblLook w:val="04A0" w:firstRow="1" w:lastRow="0" w:firstColumn="1" w:lastColumn="0" w:noHBand="0" w:noVBand="1"/>
      </w:tblPr>
      <w:tblGrid>
        <w:gridCol w:w="4492"/>
        <w:gridCol w:w="3060"/>
        <w:gridCol w:w="2798"/>
      </w:tblGrid>
      <w:tr w:rsidR="00844235" w14:paraId="0BD49090" w14:textId="77777777" w:rsidTr="0047681A">
        <w:trPr>
          <w:tblHeader/>
          <w:jc w:val="center"/>
        </w:trPr>
        <w:tc>
          <w:tcPr>
            <w:tcW w:w="4492" w:type="dxa"/>
            <w:tcBorders>
              <w:top w:val="single" w:sz="6" w:space="0" w:color="164E63"/>
              <w:left w:val="single" w:sz="6" w:space="0" w:color="164E63"/>
              <w:bottom w:val="single" w:sz="6" w:space="0" w:color="164E63"/>
              <w:right w:val="single" w:sz="6" w:space="0" w:color="164E63"/>
            </w:tcBorders>
            <w:shd w:val="clear" w:color="auto" w:fill="164E63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14380B0" w14:textId="77777777" w:rsidR="00844235" w:rsidRDefault="00CB1808">
            <w:pPr>
              <w:spacing w:after="0"/>
            </w:pPr>
            <w:proofErr w:type="spellStart"/>
            <w:r>
              <w:rPr>
                <w:b/>
                <w:color w:val="FFFFFF"/>
              </w:rPr>
              <w:t>Ambiti</w:t>
            </w:r>
            <w:proofErr w:type="spellEnd"/>
            <w:r>
              <w:rPr>
                <w:b/>
                <w:color w:val="FFFFFF"/>
              </w:rPr>
              <w:t xml:space="preserve"> / </w:t>
            </w:r>
            <w:proofErr w:type="spellStart"/>
            <w:r>
              <w:rPr>
                <w:b/>
                <w:color w:val="FFFFFF"/>
              </w:rPr>
              <w:t>Bereiche</w:t>
            </w:r>
            <w:proofErr w:type="spellEnd"/>
          </w:p>
        </w:tc>
        <w:tc>
          <w:tcPr>
            <w:tcW w:w="3060" w:type="dxa"/>
            <w:tcBorders>
              <w:top w:val="single" w:sz="6" w:space="0" w:color="164E63"/>
              <w:left w:val="single" w:sz="6" w:space="0" w:color="164E63"/>
              <w:bottom w:val="single" w:sz="6" w:space="0" w:color="164E63"/>
              <w:right w:val="single" w:sz="6" w:space="0" w:color="164E63"/>
            </w:tcBorders>
            <w:shd w:val="clear" w:color="auto" w:fill="164E63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5AC9D62" w14:textId="77777777" w:rsidR="00844235" w:rsidRDefault="00CB1808">
            <w:pPr>
              <w:spacing w:after="0"/>
              <w:jc w:val="center"/>
            </w:pPr>
            <w:r>
              <w:rPr>
                <w:b/>
                <w:color w:val="FFFFFF"/>
              </w:rPr>
              <w:t>Sì</w:t>
            </w:r>
          </w:p>
        </w:tc>
        <w:tc>
          <w:tcPr>
            <w:tcW w:w="2798" w:type="dxa"/>
            <w:tcBorders>
              <w:top w:val="single" w:sz="6" w:space="0" w:color="164E63"/>
              <w:left w:val="single" w:sz="6" w:space="0" w:color="164E63"/>
              <w:bottom w:val="single" w:sz="6" w:space="0" w:color="164E63"/>
              <w:right w:val="single" w:sz="6" w:space="0" w:color="164E63"/>
            </w:tcBorders>
            <w:shd w:val="clear" w:color="auto" w:fill="164E63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A1E69FB" w14:textId="77777777" w:rsidR="00844235" w:rsidRDefault="00CB1808">
            <w:pPr>
              <w:spacing w:after="0"/>
              <w:jc w:val="center"/>
            </w:pPr>
            <w:r>
              <w:rPr>
                <w:b/>
                <w:color w:val="FFFFFF"/>
              </w:rPr>
              <w:t>No</w:t>
            </w:r>
          </w:p>
        </w:tc>
      </w:tr>
      <w:tr w:rsidR="00844235" w14:paraId="714D6223" w14:textId="77777777" w:rsidTr="0047681A">
        <w:trPr>
          <w:cantSplit/>
          <w:jc w:val="center"/>
        </w:trPr>
        <w:tc>
          <w:tcPr>
            <w:tcW w:w="449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55" w:type="dxa"/>
              <w:left w:w="110" w:type="dxa"/>
              <w:bottom w:w="55" w:type="dxa"/>
              <w:right w:w="110" w:type="dxa"/>
            </w:tcMar>
            <w:vAlign w:val="center"/>
          </w:tcPr>
          <w:p w14:paraId="74BA97A3" w14:textId="77777777" w:rsidR="00844235" w:rsidRDefault="00CB1808">
            <w:pPr>
              <w:spacing w:after="0"/>
            </w:pPr>
            <w:r>
              <w:rPr>
                <w:sz w:val="16"/>
              </w:rPr>
              <w:t>Programmazione comune delle lezioni</w:t>
            </w:r>
          </w:p>
        </w:tc>
        <w:tc>
          <w:tcPr>
            <w:tcW w:w="306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35583250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  <w:tc>
          <w:tcPr>
            <w:tcW w:w="279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138F08B2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</w:tr>
      <w:tr w:rsidR="00844235" w14:paraId="193D0706" w14:textId="77777777" w:rsidTr="0047681A">
        <w:trPr>
          <w:cantSplit/>
          <w:jc w:val="center"/>
        </w:trPr>
        <w:tc>
          <w:tcPr>
            <w:tcW w:w="449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55" w:type="dxa"/>
              <w:left w:w="110" w:type="dxa"/>
              <w:bottom w:w="55" w:type="dxa"/>
              <w:right w:w="110" w:type="dxa"/>
            </w:tcMar>
            <w:vAlign w:val="center"/>
          </w:tcPr>
          <w:p w14:paraId="40BAD1E0" w14:textId="77777777" w:rsidR="00844235" w:rsidRDefault="00CB1808">
            <w:pPr>
              <w:spacing w:after="0"/>
            </w:pPr>
            <w:r>
              <w:rPr>
                <w:sz w:val="16"/>
              </w:rPr>
              <w:t>Preparazione di unità didattiche</w:t>
            </w:r>
          </w:p>
        </w:tc>
        <w:tc>
          <w:tcPr>
            <w:tcW w:w="306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5A124D46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  <w:tc>
          <w:tcPr>
            <w:tcW w:w="279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0B2B5A8A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</w:tr>
      <w:tr w:rsidR="00844235" w14:paraId="5607BF11" w14:textId="77777777" w:rsidTr="0047681A">
        <w:trPr>
          <w:cantSplit/>
          <w:jc w:val="center"/>
        </w:trPr>
        <w:tc>
          <w:tcPr>
            <w:tcW w:w="449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55" w:type="dxa"/>
              <w:left w:w="110" w:type="dxa"/>
              <w:bottom w:w="55" w:type="dxa"/>
              <w:right w:w="110" w:type="dxa"/>
            </w:tcMar>
            <w:vAlign w:val="center"/>
          </w:tcPr>
          <w:p w14:paraId="55432F12" w14:textId="77777777" w:rsidR="00844235" w:rsidRDefault="00CB1808">
            <w:pPr>
              <w:spacing w:after="0"/>
            </w:pPr>
            <w:r>
              <w:rPr>
                <w:sz w:val="16"/>
              </w:rPr>
              <w:t>Osservazioni in classe</w:t>
            </w:r>
          </w:p>
        </w:tc>
        <w:tc>
          <w:tcPr>
            <w:tcW w:w="306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0D71A0BB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  <w:tc>
          <w:tcPr>
            <w:tcW w:w="279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5B2FDB95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</w:tr>
      <w:tr w:rsidR="00844235" w14:paraId="0E450294" w14:textId="77777777" w:rsidTr="0047681A">
        <w:trPr>
          <w:cantSplit/>
          <w:jc w:val="center"/>
        </w:trPr>
        <w:tc>
          <w:tcPr>
            <w:tcW w:w="449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55" w:type="dxa"/>
              <w:left w:w="110" w:type="dxa"/>
              <w:bottom w:w="55" w:type="dxa"/>
              <w:right w:w="110" w:type="dxa"/>
            </w:tcMar>
            <w:vAlign w:val="center"/>
          </w:tcPr>
          <w:p w14:paraId="0239C426" w14:textId="77777777" w:rsidR="00844235" w:rsidRDefault="00CB1808">
            <w:pPr>
              <w:spacing w:after="0"/>
            </w:pPr>
            <w:r>
              <w:rPr>
                <w:sz w:val="16"/>
              </w:rPr>
              <w:t>Riflessione sull’insegnamento e feedback</w:t>
            </w:r>
          </w:p>
        </w:tc>
        <w:tc>
          <w:tcPr>
            <w:tcW w:w="306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7D269887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  <w:tc>
          <w:tcPr>
            <w:tcW w:w="279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4CB67220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</w:tr>
      <w:tr w:rsidR="00844235" w14:paraId="6E3E1C61" w14:textId="77777777" w:rsidTr="0047681A">
        <w:trPr>
          <w:cantSplit/>
          <w:jc w:val="center"/>
        </w:trPr>
        <w:tc>
          <w:tcPr>
            <w:tcW w:w="449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55" w:type="dxa"/>
              <w:left w:w="110" w:type="dxa"/>
              <w:bottom w:w="55" w:type="dxa"/>
              <w:right w:w="110" w:type="dxa"/>
            </w:tcMar>
            <w:vAlign w:val="center"/>
          </w:tcPr>
          <w:p w14:paraId="0880B026" w14:textId="77777777" w:rsidR="00844235" w:rsidRDefault="00CB1808">
            <w:pPr>
              <w:spacing w:after="0"/>
            </w:pPr>
            <w:r>
              <w:rPr>
                <w:sz w:val="16"/>
              </w:rPr>
              <w:t>Osservazione e valutazione dell’apprendimento</w:t>
            </w:r>
          </w:p>
        </w:tc>
        <w:tc>
          <w:tcPr>
            <w:tcW w:w="306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4BF2671D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  <w:tc>
          <w:tcPr>
            <w:tcW w:w="279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2D6A9E0D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</w:tr>
      <w:tr w:rsidR="00844235" w14:paraId="740754D1" w14:textId="77777777" w:rsidTr="0047681A">
        <w:trPr>
          <w:cantSplit/>
          <w:jc w:val="center"/>
        </w:trPr>
        <w:tc>
          <w:tcPr>
            <w:tcW w:w="449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55" w:type="dxa"/>
              <w:left w:w="110" w:type="dxa"/>
              <w:bottom w:w="55" w:type="dxa"/>
              <w:right w:w="110" w:type="dxa"/>
            </w:tcMar>
            <w:vAlign w:val="center"/>
          </w:tcPr>
          <w:p w14:paraId="5FD3B643" w14:textId="4DA63C2D" w:rsidR="00844235" w:rsidRPr="005173CB" w:rsidRDefault="005173CB">
            <w:pPr>
              <w:spacing w:after="0"/>
              <w:rPr>
                <w:lang w:val="it-IT"/>
              </w:rPr>
            </w:pPr>
            <w:r w:rsidRPr="005173CB">
              <w:rPr>
                <w:sz w:val="16"/>
                <w:lang w:val="it-IT"/>
              </w:rPr>
              <w:t>Gestion</w:t>
            </w:r>
            <w:r w:rsidR="00CB1808" w:rsidRPr="005173CB">
              <w:rPr>
                <w:sz w:val="16"/>
                <w:lang w:val="it-IT"/>
              </w:rPr>
              <w:t>e del</w:t>
            </w:r>
            <w:r w:rsidRPr="005173CB">
              <w:rPr>
                <w:sz w:val="16"/>
                <w:lang w:val="it-IT"/>
              </w:rPr>
              <w:t xml:space="preserve"> gruppo </w:t>
            </w:r>
            <w:r w:rsidR="00CB1808" w:rsidRPr="005173CB">
              <w:rPr>
                <w:sz w:val="16"/>
                <w:lang w:val="it-IT"/>
              </w:rPr>
              <w:t>classe</w:t>
            </w:r>
          </w:p>
        </w:tc>
        <w:tc>
          <w:tcPr>
            <w:tcW w:w="306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58042073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  <w:tc>
          <w:tcPr>
            <w:tcW w:w="279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315DBC23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</w:tr>
      <w:tr w:rsidR="00844235" w14:paraId="0CA1DD24" w14:textId="77777777" w:rsidTr="0047681A">
        <w:trPr>
          <w:cantSplit/>
          <w:jc w:val="center"/>
        </w:trPr>
        <w:tc>
          <w:tcPr>
            <w:tcW w:w="449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55" w:type="dxa"/>
              <w:left w:w="110" w:type="dxa"/>
              <w:bottom w:w="55" w:type="dxa"/>
              <w:right w:w="110" w:type="dxa"/>
            </w:tcMar>
            <w:vAlign w:val="center"/>
          </w:tcPr>
          <w:p w14:paraId="584DC86A" w14:textId="034E3C2E" w:rsidR="00844235" w:rsidRDefault="00CB1808">
            <w:pPr>
              <w:spacing w:after="0"/>
            </w:pPr>
            <w:r>
              <w:rPr>
                <w:sz w:val="16"/>
              </w:rPr>
              <w:t xml:space="preserve">Supporto per </w:t>
            </w:r>
            <w:r w:rsidR="005173CB">
              <w:rPr>
                <w:sz w:val="16"/>
              </w:rPr>
              <w:t xml:space="preserve">la </w:t>
            </w:r>
            <w:r w:rsidR="005173CB" w:rsidRPr="005173CB">
              <w:rPr>
                <w:sz w:val="16"/>
                <w:lang w:val="it-IT"/>
              </w:rPr>
              <w:t>redazione</w:t>
            </w:r>
            <w:r w:rsidR="005173CB">
              <w:rPr>
                <w:sz w:val="16"/>
              </w:rPr>
              <w:t xml:space="preserve"> del</w:t>
            </w:r>
            <w:r>
              <w:rPr>
                <w:sz w:val="16"/>
              </w:rPr>
              <w:t xml:space="preserve"> portfolio dello sviluppo professionale</w:t>
            </w:r>
          </w:p>
        </w:tc>
        <w:tc>
          <w:tcPr>
            <w:tcW w:w="306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3B0E7954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  <w:tc>
          <w:tcPr>
            <w:tcW w:w="279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355157CB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</w:tr>
      <w:tr w:rsidR="00844235" w14:paraId="4EB25056" w14:textId="77777777" w:rsidTr="0047681A">
        <w:trPr>
          <w:cantSplit/>
          <w:jc w:val="center"/>
        </w:trPr>
        <w:tc>
          <w:tcPr>
            <w:tcW w:w="449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55" w:type="dxa"/>
              <w:left w:w="110" w:type="dxa"/>
              <w:bottom w:w="55" w:type="dxa"/>
              <w:right w:w="110" w:type="dxa"/>
            </w:tcMar>
            <w:vAlign w:val="center"/>
          </w:tcPr>
          <w:p w14:paraId="38AD721D" w14:textId="77777777" w:rsidR="00844235" w:rsidRDefault="00CB1808">
            <w:pPr>
              <w:spacing w:after="0"/>
            </w:pPr>
            <w:r>
              <w:rPr>
                <w:sz w:val="16"/>
              </w:rPr>
              <w:t>Collaborazione con i genitori</w:t>
            </w:r>
          </w:p>
        </w:tc>
        <w:tc>
          <w:tcPr>
            <w:tcW w:w="306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70FF99AD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  <w:tc>
          <w:tcPr>
            <w:tcW w:w="279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18B76535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</w:tr>
      <w:tr w:rsidR="00844235" w14:paraId="600DF6CC" w14:textId="77777777" w:rsidTr="0047681A">
        <w:trPr>
          <w:cantSplit/>
          <w:jc w:val="center"/>
        </w:trPr>
        <w:tc>
          <w:tcPr>
            <w:tcW w:w="449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55" w:type="dxa"/>
              <w:left w:w="110" w:type="dxa"/>
              <w:bottom w:w="55" w:type="dxa"/>
              <w:right w:w="110" w:type="dxa"/>
            </w:tcMar>
            <w:vAlign w:val="center"/>
          </w:tcPr>
          <w:p w14:paraId="29C0C1EB" w14:textId="77777777" w:rsidR="00844235" w:rsidRDefault="00CB1808">
            <w:pPr>
              <w:spacing w:after="0"/>
            </w:pPr>
            <w:r>
              <w:rPr>
                <w:sz w:val="16"/>
              </w:rPr>
              <w:t>Lezioni comuni e progetti</w:t>
            </w:r>
          </w:p>
        </w:tc>
        <w:tc>
          <w:tcPr>
            <w:tcW w:w="306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62DC2392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  <w:tc>
          <w:tcPr>
            <w:tcW w:w="279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324D71A8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</w:tr>
      <w:tr w:rsidR="00844235" w14:paraId="7D6AD595" w14:textId="77777777" w:rsidTr="0047681A">
        <w:trPr>
          <w:cantSplit/>
          <w:jc w:val="center"/>
        </w:trPr>
        <w:tc>
          <w:tcPr>
            <w:tcW w:w="449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55" w:type="dxa"/>
              <w:left w:w="110" w:type="dxa"/>
              <w:bottom w:w="55" w:type="dxa"/>
              <w:right w:w="110" w:type="dxa"/>
            </w:tcMar>
            <w:vAlign w:val="center"/>
          </w:tcPr>
          <w:p w14:paraId="12C1D5DD" w14:textId="77777777" w:rsidR="00844235" w:rsidRDefault="00CB1808">
            <w:pPr>
              <w:spacing w:after="0"/>
            </w:pPr>
            <w:r>
              <w:rPr>
                <w:sz w:val="16"/>
              </w:rPr>
              <w:t>Messa a disposizione di libri e documenti</w:t>
            </w:r>
          </w:p>
        </w:tc>
        <w:tc>
          <w:tcPr>
            <w:tcW w:w="306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31364C63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  <w:tc>
          <w:tcPr>
            <w:tcW w:w="279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0B1D4849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</w:tr>
      <w:tr w:rsidR="00844235" w14:paraId="10F0F60C" w14:textId="77777777" w:rsidTr="0047681A">
        <w:trPr>
          <w:cantSplit/>
          <w:jc w:val="center"/>
        </w:trPr>
        <w:tc>
          <w:tcPr>
            <w:tcW w:w="449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55" w:type="dxa"/>
              <w:left w:w="110" w:type="dxa"/>
              <w:bottom w:w="55" w:type="dxa"/>
              <w:right w:w="110" w:type="dxa"/>
            </w:tcMar>
            <w:vAlign w:val="center"/>
          </w:tcPr>
          <w:p w14:paraId="0690B6C2" w14:textId="77777777" w:rsidR="00844235" w:rsidRDefault="00CB1808">
            <w:pPr>
              <w:spacing w:after="0"/>
            </w:pPr>
            <w:r>
              <w:rPr>
                <w:sz w:val="16"/>
              </w:rPr>
              <w:t>Assistenza/consulenza in ambito tecnico-amministrativo</w:t>
            </w:r>
          </w:p>
        </w:tc>
        <w:tc>
          <w:tcPr>
            <w:tcW w:w="306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78BFED3E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  <w:tc>
          <w:tcPr>
            <w:tcW w:w="279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75FD4946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</w:tr>
      <w:tr w:rsidR="00844235" w14:paraId="6C259D2A" w14:textId="77777777" w:rsidTr="0047681A">
        <w:trPr>
          <w:cantSplit/>
          <w:jc w:val="center"/>
        </w:trPr>
        <w:tc>
          <w:tcPr>
            <w:tcW w:w="449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55" w:type="dxa"/>
              <w:left w:w="110" w:type="dxa"/>
              <w:bottom w:w="55" w:type="dxa"/>
              <w:right w:w="110" w:type="dxa"/>
            </w:tcMar>
            <w:vAlign w:val="center"/>
          </w:tcPr>
          <w:p w14:paraId="071BE854" w14:textId="77777777" w:rsidR="00844235" w:rsidRDefault="00CB1808">
            <w:pPr>
              <w:spacing w:after="0"/>
            </w:pPr>
            <w:r>
              <w:rPr>
                <w:sz w:val="16"/>
              </w:rPr>
              <w:t>Altro: ______________________________________________</w:t>
            </w:r>
          </w:p>
        </w:tc>
        <w:tc>
          <w:tcPr>
            <w:tcW w:w="306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54AC9A4F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  <w:tc>
          <w:tcPr>
            <w:tcW w:w="279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7CA8A096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</w:tr>
    </w:tbl>
    <w:p w14:paraId="37843DCD" w14:textId="77777777" w:rsidR="00844235" w:rsidRDefault="00CB1808">
      <w:r>
        <w:br w:type="page"/>
      </w:r>
    </w:p>
    <w:p w14:paraId="6743B04C" w14:textId="77777777" w:rsidR="00844235" w:rsidRDefault="00CB1808">
      <w:pPr>
        <w:keepNext/>
        <w:shd w:val="clear" w:color="auto" w:fill="0F766E"/>
        <w:spacing w:before="100" w:after="100"/>
        <w:ind w:left="150" w:right="120"/>
      </w:pPr>
      <w:r>
        <w:rPr>
          <w:rFonts w:ascii="Aptos Display" w:hAnsi="Aptos Display"/>
          <w:b/>
          <w:color w:val="FFFFFF"/>
          <w:sz w:val="26"/>
        </w:rPr>
        <w:lastRenderedPageBreak/>
        <w:t>B  VALUTAZIONE</w:t>
      </w:r>
    </w:p>
    <w:p w14:paraId="2ACF30BF" w14:textId="77777777" w:rsidR="00844235" w:rsidRDefault="00CB1808">
      <w:pPr>
        <w:pStyle w:val="FormIntro"/>
        <w:keepNext/>
      </w:pPr>
      <w:r>
        <w:t>Selezionare una sola opzione per ciascun indicatore.</w:t>
      </w:r>
    </w:p>
    <w:tbl>
      <w:tblPr>
        <w:tblW w:w="10252" w:type="dxa"/>
        <w:jc w:val="center"/>
        <w:tblLayout w:type="fixed"/>
        <w:tblLook w:val="04A0" w:firstRow="1" w:lastRow="0" w:firstColumn="1" w:lastColumn="0" w:noHBand="0" w:noVBand="1"/>
      </w:tblPr>
      <w:tblGrid>
        <w:gridCol w:w="5670"/>
        <w:gridCol w:w="1612"/>
        <w:gridCol w:w="1440"/>
        <w:gridCol w:w="1530"/>
      </w:tblGrid>
      <w:tr w:rsidR="00844235" w14:paraId="2D47135B" w14:textId="77777777" w:rsidTr="0047681A">
        <w:trPr>
          <w:tblHeader/>
          <w:jc w:val="center"/>
        </w:trPr>
        <w:tc>
          <w:tcPr>
            <w:tcW w:w="5670" w:type="dxa"/>
            <w:tcBorders>
              <w:top w:val="single" w:sz="6" w:space="0" w:color="164E63"/>
              <w:left w:val="single" w:sz="6" w:space="0" w:color="164E63"/>
              <w:bottom w:val="single" w:sz="6" w:space="0" w:color="164E63"/>
              <w:right w:val="single" w:sz="6" w:space="0" w:color="164E63"/>
            </w:tcBorders>
            <w:shd w:val="clear" w:color="auto" w:fill="164E63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98DE0C2" w14:textId="77777777" w:rsidR="00844235" w:rsidRDefault="00CB1808">
            <w:pPr>
              <w:spacing w:after="0"/>
            </w:pPr>
            <w:proofErr w:type="spellStart"/>
            <w:r>
              <w:rPr>
                <w:b/>
                <w:color w:val="FFFFFF"/>
                <w:sz w:val="16"/>
              </w:rPr>
              <w:t>Ambiti</w:t>
            </w:r>
            <w:proofErr w:type="spellEnd"/>
          </w:p>
        </w:tc>
        <w:tc>
          <w:tcPr>
            <w:tcW w:w="1612" w:type="dxa"/>
            <w:tcBorders>
              <w:top w:val="single" w:sz="6" w:space="0" w:color="164E63"/>
              <w:left w:val="single" w:sz="6" w:space="0" w:color="164E63"/>
              <w:bottom w:val="single" w:sz="6" w:space="0" w:color="164E63"/>
              <w:right w:val="single" w:sz="6" w:space="0" w:color="164E63"/>
            </w:tcBorders>
            <w:shd w:val="clear" w:color="auto" w:fill="164E63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2F4565C" w14:textId="77777777" w:rsidR="00844235" w:rsidRDefault="00CB1808">
            <w:pPr>
              <w:spacing w:after="0"/>
              <w:jc w:val="center"/>
            </w:pPr>
            <w:r>
              <w:rPr>
                <w:b/>
                <w:color w:val="FFFFFF"/>
                <w:sz w:val="16"/>
              </w:rPr>
              <w:t>Corrisponde</w:t>
            </w:r>
          </w:p>
        </w:tc>
        <w:tc>
          <w:tcPr>
            <w:tcW w:w="1440" w:type="dxa"/>
            <w:tcBorders>
              <w:top w:val="single" w:sz="6" w:space="0" w:color="164E63"/>
              <w:left w:val="single" w:sz="6" w:space="0" w:color="164E63"/>
              <w:bottom w:val="single" w:sz="6" w:space="0" w:color="164E63"/>
              <w:right w:val="single" w:sz="6" w:space="0" w:color="164E63"/>
            </w:tcBorders>
            <w:shd w:val="clear" w:color="auto" w:fill="164E63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2A1BFC4" w14:textId="77777777" w:rsidR="00844235" w:rsidRDefault="00CB1808">
            <w:pPr>
              <w:spacing w:after="0"/>
              <w:jc w:val="center"/>
            </w:pPr>
            <w:r>
              <w:rPr>
                <w:b/>
                <w:color w:val="FFFFFF"/>
                <w:sz w:val="16"/>
              </w:rPr>
              <w:t>In parte</w:t>
            </w:r>
          </w:p>
        </w:tc>
        <w:tc>
          <w:tcPr>
            <w:tcW w:w="1530" w:type="dxa"/>
            <w:tcBorders>
              <w:top w:val="single" w:sz="6" w:space="0" w:color="164E63"/>
              <w:left w:val="single" w:sz="6" w:space="0" w:color="164E63"/>
              <w:bottom w:val="single" w:sz="6" w:space="0" w:color="164E63"/>
              <w:right w:val="single" w:sz="6" w:space="0" w:color="164E63"/>
            </w:tcBorders>
            <w:shd w:val="clear" w:color="auto" w:fill="164E63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246B2D3" w14:textId="77777777" w:rsidR="00844235" w:rsidRDefault="00CB1808">
            <w:pPr>
              <w:spacing w:after="0"/>
              <w:jc w:val="center"/>
            </w:pPr>
            <w:r>
              <w:rPr>
                <w:b/>
                <w:color w:val="FFFFFF"/>
                <w:sz w:val="16"/>
              </w:rPr>
              <w:t>Non corrisponde</w:t>
            </w:r>
          </w:p>
        </w:tc>
      </w:tr>
      <w:tr w:rsidR="00844235" w14:paraId="159819E4" w14:textId="77777777" w:rsidTr="0047681A">
        <w:trPr>
          <w:jc w:val="center"/>
        </w:trPr>
        <w:tc>
          <w:tcPr>
            <w:tcW w:w="10252" w:type="dxa"/>
            <w:gridSpan w:val="4"/>
            <w:tcBorders>
              <w:top w:val="single" w:sz="6" w:space="0" w:color="B9D7D1"/>
              <w:left w:val="single" w:sz="6" w:space="0" w:color="B9D7D1"/>
              <w:bottom w:val="single" w:sz="6" w:space="0" w:color="B9D7D1"/>
              <w:right w:val="single" w:sz="6" w:space="0" w:color="B9D7D1"/>
            </w:tcBorders>
            <w:shd w:val="clear" w:color="auto" w:fill="E6F4F1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ABE6792" w14:textId="77777777" w:rsidR="00844235" w:rsidRDefault="00CB1808">
            <w:pPr>
              <w:spacing w:after="0"/>
            </w:pPr>
            <w:r>
              <w:rPr>
                <w:b/>
                <w:color w:val="0F766E"/>
                <w:sz w:val="20"/>
              </w:rPr>
              <w:t>1. Attività didattica</w:t>
            </w:r>
          </w:p>
        </w:tc>
      </w:tr>
      <w:tr w:rsidR="00844235" w14:paraId="5A1E3907" w14:textId="77777777" w:rsidTr="0047681A">
        <w:trPr>
          <w:jc w:val="center"/>
        </w:trPr>
        <w:tc>
          <w:tcPr>
            <w:tcW w:w="10252" w:type="dxa"/>
            <w:gridSpan w:val="4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shd w:val="clear" w:color="auto" w:fill="F4F7F8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7260F1B" w14:textId="77777777" w:rsidR="00844235" w:rsidRDefault="00CB1808">
            <w:pPr>
              <w:spacing w:after="0"/>
            </w:pPr>
            <w:r>
              <w:rPr>
                <w:color w:val="5F7077"/>
                <w:sz w:val="17"/>
              </w:rPr>
              <w:t>L’insegnante:</w:t>
            </w:r>
          </w:p>
        </w:tc>
      </w:tr>
      <w:tr w:rsidR="00844235" w14:paraId="22CFA42B" w14:textId="77777777" w:rsidTr="0047681A">
        <w:trPr>
          <w:cantSplit/>
          <w:jc w:val="center"/>
        </w:trPr>
        <w:tc>
          <w:tcPr>
            <w:tcW w:w="567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47EA08D" w14:textId="77777777" w:rsidR="00844235" w:rsidRDefault="00CB1808">
            <w:pPr>
              <w:spacing w:after="0"/>
            </w:pPr>
            <w:r>
              <w:rPr>
                <w:sz w:val="17"/>
              </w:rPr>
              <w:t>dimostra di possedere buone conoscenze e competenze disciplinari.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8E2275A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44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70C7147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3627281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4F268055" w14:textId="77777777" w:rsidTr="0047681A">
        <w:trPr>
          <w:cantSplit/>
          <w:jc w:val="center"/>
        </w:trPr>
        <w:tc>
          <w:tcPr>
            <w:tcW w:w="567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2D9CF47" w14:textId="77777777" w:rsidR="00844235" w:rsidRDefault="00CB1808">
            <w:pPr>
              <w:spacing w:after="0"/>
            </w:pPr>
            <w:r>
              <w:rPr>
                <w:sz w:val="17"/>
              </w:rPr>
              <w:t>prepara unità didattiche in modo efficace.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8F19F79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44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87FC623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8E11D1B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764BFAAD" w14:textId="77777777" w:rsidTr="0047681A">
        <w:trPr>
          <w:cantSplit/>
          <w:jc w:val="center"/>
        </w:trPr>
        <w:tc>
          <w:tcPr>
            <w:tcW w:w="567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3160975" w14:textId="77777777" w:rsidR="00844235" w:rsidRDefault="00CB1808">
            <w:pPr>
              <w:spacing w:after="0"/>
            </w:pPr>
            <w:r>
              <w:rPr>
                <w:sz w:val="17"/>
              </w:rPr>
              <w:t>dimostra una buona padronanza della lingua/delle lingue d’insegnamento.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F759968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44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D8B04B1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93FF94F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1D532FB0" w14:textId="77777777" w:rsidTr="0047681A">
        <w:trPr>
          <w:cantSplit/>
          <w:jc w:val="center"/>
        </w:trPr>
        <w:tc>
          <w:tcPr>
            <w:tcW w:w="567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BDCBAC7" w14:textId="77777777" w:rsidR="00844235" w:rsidRDefault="00CB1808">
            <w:pPr>
              <w:spacing w:after="0"/>
            </w:pPr>
            <w:r>
              <w:rPr>
                <w:sz w:val="17"/>
              </w:rPr>
              <w:t>varia le metodologie didattiche in base agli obiettivi di apprendimento.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DF64EEB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44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D3E530E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B051714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468AFD86" w14:textId="77777777" w:rsidTr="0047681A">
        <w:trPr>
          <w:jc w:val="center"/>
        </w:trPr>
        <w:tc>
          <w:tcPr>
            <w:tcW w:w="10252" w:type="dxa"/>
            <w:gridSpan w:val="4"/>
            <w:tcBorders>
              <w:top w:val="single" w:sz="6" w:space="0" w:color="B9D7D1"/>
              <w:left w:val="single" w:sz="6" w:space="0" w:color="B9D7D1"/>
              <w:bottom w:val="single" w:sz="6" w:space="0" w:color="B9D7D1"/>
              <w:right w:val="single" w:sz="6" w:space="0" w:color="B9D7D1"/>
            </w:tcBorders>
            <w:shd w:val="clear" w:color="auto" w:fill="E6F4F1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B59291D" w14:textId="77777777" w:rsidR="00844235" w:rsidRDefault="00CB1808">
            <w:pPr>
              <w:spacing w:after="0"/>
            </w:pPr>
            <w:r>
              <w:rPr>
                <w:b/>
                <w:color w:val="0F766E"/>
                <w:sz w:val="20"/>
              </w:rPr>
              <w:t>2. Affiancamento e consulenza</w:t>
            </w:r>
          </w:p>
        </w:tc>
      </w:tr>
      <w:tr w:rsidR="00844235" w14:paraId="1D0712F9" w14:textId="77777777" w:rsidTr="0047681A">
        <w:trPr>
          <w:jc w:val="center"/>
        </w:trPr>
        <w:tc>
          <w:tcPr>
            <w:tcW w:w="10252" w:type="dxa"/>
            <w:gridSpan w:val="4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shd w:val="clear" w:color="auto" w:fill="F4F7F8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D2CDC2A" w14:textId="77777777" w:rsidR="00844235" w:rsidRDefault="00CB1808">
            <w:pPr>
              <w:spacing w:after="0"/>
            </w:pPr>
            <w:r>
              <w:rPr>
                <w:color w:val="5F7077"/>
                <w:sz w:val="17"/>
              </w:rPr>
              <w:t>L’insegnante:</w:t>
            </w:r>
          </w:p>
        </w:tc>
      </w:tr>
      <w:tr w:rsidR="00844235" w14:paraId="776FADCF" w14:textId="77777777" w:rsidTr="0047681A">
        <w:trPr>
          <w:cantSplit/>
          <w:jc w:val="center"/>
        </w:trPr>
        <w:tc>
          <w:tcPr>
            <w:tcW w:w="567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36F9A86" w14:textId="77777777" w:rsidR="00844235" w:rsidRDefault="00CB1808">
            <w:pPr>
              <w:spacing w:after="0"/>
            </w:pPr>
            <w:r>
              <w:rPr>
                <w:sz w:val="17"/>
              </w:rPr>
              <w:t>accompagna gli alunni e offre consulenza per un apprendimento efficace.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B87C5C5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44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2BAEE29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84F5B55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49CE50BA" w14:textId="77777777" w:rsidTr="0047681A">
        <w:trPr>
          <w:cantSplit/>
          <w:jc w:val="center"/>
        </w:trPr>
        <w:tc>
          <w:tcPr>
            <w:tcW w:w="567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26BDE8E" w14:textId="77777777" w:rsidR="00844235" w:rsidRDefault="00CB1808">
            <w:pPr>
              <w:spacing w:after="0"/>
            </w:pPr>
            <w:r>
              <w:rPr>
                <w:sz w:val="17"/>
              </w:rPr>
              <w:t>instaura un buon rapporto con le alunne e gli alunni.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F45A6E8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44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E20EA66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FCD15E9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639B7396" w14:textId="77777777" w:rsidTr="0047681A">
        <w:trPr>
          <w:cantSplit/>
          <w:jc w:val="center"/>
        </w:trPr>
        <w:tc>
          <w:tcPr>
            <w:tcW w:w="567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AFBDB8C" w14:textId="77777777" w:rsidR="00844235" w:rsidRDefault="00CB1808">
            <w:pPr>
              <w:spacing w:after="0"/>
            </w:pPr>
            <w:r>
              <w:rPr>
                <w:sz w:val="17"/>
              </w:rPr>
              <w:t>comunica in modo chiaro ed efficace in classe.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B223384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44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A1F4EDA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E2103CB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7E85F914" w14:textId="77777777" w:rsidTr="0047681A">
        <w:trPr>
          <w:jc w:val="center"/>
        </w:trPr>
        <w:tc>
          <w:tcPr>
            <w:tcW w:w="10252" w:type="dxa"/>
            <w:gridSpan w:val="4"/>
            <w:tcBorders>
              <w:top w:val="single" w:sz="6" w:space="0" w:color="B9D7D1"/>
              <w:left w:val="single" w:sz="6" w:space="0" w:color="B9D7D1"/>
              <w:bottom w:val="single" w:sz="6" w:space="0" w:color="B9D7D1"/>
              <w:right w:val="single" w:sz="6" w:space="0" w:color="B9D7D1"/>
            </w:tcBorders>
            <w:shd w:val="clear" w:color="auto" w:fill="E6F4F1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DAE3076" w14:textId="77777777" w:rsidR="00844235" w:rsidRDefault="00CB1808">
            <w:pPr>
              <w:spacing w:after="0"/>
            </w:pPr>
            <w:r>
              <w:rPr>
                <w:b/>
                <w:color w:val="0F766E"/>
                <w:sz w:val="20"/>
              </w:rPr>
              <w:t>3. Osservazione e valutazione</w:t>
            </w:r>
          </w:p>
        </w:tc>
      </w:tr>
      <w:tr w:rsidR="00844235" w14:paraId="550D8584" w14:textId="77777777" w:rsidTr="0047681A">
        <w:trPr>
          <w:jc w:val="center"/>
        </w:trPr>
        <w:tc>
          <w:tcPr>
            <w:tcW w:w="10252" w:type="dxa"/>
            <w:gridSpan w:val="4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shd w:val="clear" w:color="auto" w:fill="F4F7F8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4B168C7" w14:textId="77777777" w:rsidR="00844235" w:rsidRDefault="00CB1808">
            <w:pPr>
              <w:spacing w:after="0"/>
            </w:pPr>
            <w:r>
              <w:rPr>
                <w:color w:val="5F7077"/>
                <w:sz w:val="17"/>
              </w:rPr>
              <w:t>L’insegnante:</w:t>
            </w:r>
          </w:p>
        </w:tc>
      </w:tr>
      <w:tr w:rsidR="00844235" w14:paraId="33F56271" w14:textId="77777777" w:rsidTr="0047681A">
        <w:trPr>
          <w:cantSplit/>
          <w:jc w:val="center"/>
        </w:trPr>
        <w:tc>
          <w:tcPr>
            <w:tcW w:w="567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2C7F019" w14:textId="77777777" w:rsidR="00844235" w:rsidRDefault="00CB1808">
            <w:pPr>
              <w:spacing w:after="0"/>
            </w:pPr>
            <w:r>
              <w:rPr>
                <w:sz w:val="17"/>
              </w:rPr>
              <w:t>valuta l’apprendimento e il rendimento delle alunne e degli alunni.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B52AC13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44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DA02933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4596145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0ADDF7FA" w14:textId="77777777" w:rsidTr="0047681A">
        <w:trPr>
          <w:cantSplit/>
          <w:jc w:val="center"/>
        </w:trPr>
        <w:tc>
          <w:tcPr>
            <w:tcW w:w="567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7CE62BD" w14:textId="77777777" w:rsidR="00844235" w:rsidRDefault="00CB1808">
            <w:pPr>
              <w:spacing w:after="0"/>
            </w:pPr>
            <w:r>
              <w:rPr>
                <w:sz w:val="17"/>
              </w:rPr>
              <w:t>esplicita in modo chiaro e trasparente gli obiettivi didattici e gli esiti dell’apprendimento.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3AED6C1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44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571B21C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5CAA9B9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4C7E6165" w14:textId="77777777" w:rsidTr="0047681A">
        <w:trPr>
          <w:cantSplit/>
          <w:jc w:val="center"/>
        </w:trPr>
        <w:tc>
          <w:tcPr>
            <w:tcW w:w="567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07ED62A" w14:textId="77777777" w:rsidR="00844235" w:rsidRDefault="00CB1808">
            <w:pPr>
              <w:spacing w:after="0"/>
            </w:pPr>
            <w:r>
              <w:rPr>
                <w:sz w:val="17"/>
              </w:rPr>
              <w:t>compila con cura il registro elettronico e i documenti scolastici.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CEAC068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44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4E423A1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F37D8A0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5609B968" w14:textId="77777777" w:rsidTr="0047681A">
        <w:trPr>
          <w:jc w:val="center"/>
        </w:trPr>
        <w:tc>
          <w:tcPr>
            <w:tcW w:w="10252" w:type="dxa"/>
            <w:gridSpan w:val="4"/>
            <w:tcBorders>
              <w:top w:val="single" w:sz="6" w:space="0" w:color="B9D7D1"/>
              <w:left w:val="single" w:sz="6" w:space="0" w:color="B9D7D1"/>
              <w:bottom w:val="single" w:sz="6" w:space="0" w:color="B9D7D1"/>
              <w:right w:val="single" w:sz="6" w:space="0" w:color="B9D7D1"/>
            </w:tcBorders>
            <w:shd w:val="clear" w:color="auto" w:fill="E6F4F1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76B2F7E" w14:textId="77777777" w:rsidR="00844235" w:rsidRDefault="00CB1808">
            <w:pPr>
              <w:spacing w:after="0"/>
            </w:pPr>
            <w:r>
              <w:rPr>
                <w:b/>
                <w:color w:val="0F766E"/>
                <w:sz w:val="20"/>
              </w:rPr>
              <w:t>4. Impegno nella progettazione e attuazione di attività scolastiche</w:t>
            </w:r>
          </w:p>
        </w:tc>
      </w:tr>
      <w:tr w:rsidR="00844235" w14:paraId="715DA015" w14:textId="77777777" w:rsidTr="0047681A">
        <w:trPr>
          <w:jc w:val="center"/>
        </w:trPr>
        <w:tc>
          <w:tcPr>
            <w:tcW w:w="10252" w:type="dxa"/>
            <w:gridSpan w:val="4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shd w:val="clear" w:color="auto" w:fill="F4F7F8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E1AB34E" w14:textId="77777777" w:rsidR="00844235" w:rsidRDefault="00CB1808">
            <w:pPr>
              <w:spacing w:after="0"/>
            </w:pPr>
            <w:r>
              <w:rPr>
                <w:color w:val="5F7077"/>
                <w:sz w:val="17"/>
              </w:rPr>
              <w:t>L’insegnante:</w:t>
            </w:r>
          </w:p>
        </w:tc>
      </w:tr>
      <w:tr w:rsidR="00844235" w14:paraId="6BF8BA52" w14:textId="77777777" w:rsidTr="0047681A">
        <w:trPr>
          <w:cantSplit/>
          <w:jc w:val="center"/>
        </w:trPr>
        <w:tc>
          <w:tcPr>
            <w:tcW w:w="567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FD34349" w14:textId="77777777" w:rsidR="00844235" w:rsidRDefault="00CB1808">
            <w:pPr>
              <w:spacing w:after="0"/>
            </w:pPr>
            <w:proofErr w:type="spellStart"/>
            <w:r>
              <w:rPr>
                <w:sz w:val="17"/>
              </w:rPr>
              <w:t>partecipa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attivamente</w:t>
            </w:r>
            <w:proofErr w:type="spellEnd"/>
            <w:r>
              <w:rPr>
                <w:sz w:val="17"/>
              </w:rPr>
              <w:t xml:space="preserve"> alla vita scolastica (attività parascolastiche, progetti, eventi, …).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6C91286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44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AD871B2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C8EC3C1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6ACF86A0" w14:textId="77777777" w:rsidTr="0047681A">
        <w:trPr>
          <w:cantSplit/>
          <w:jc w:val="center"/>
        </w:trPr>
        <w:tc>
          <w:tcPr>
            <w:tcW w:w="567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010DB9E" w14:textId="77777777" w:rsidR="00844235" w:rsidRDefault="00CB1808">
            <w:pPr>
              <w:spacing w:after="0"/>
            </w:pPr>
            <w:proofErr w:type="spellStart"/>
            <w:r>
              <w:rPr>
                <w:sz w:val="17"/>
              </w:rPr>
              <w:t>partecipa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regolarmente</w:t>
            </w:r>
            <w:proofErr w:type="spellEnd"/>
            <w:r>
              <w:rPr>
                <w:sz w:val="17"/>
              </w:rPr>
              <w:t xml:space="preserve"> alle </w:t>
            </w:r>
            <w:proofErr w:type="spellStart"/>
            <w:r>
              <w:rPr>
                <w:sz w:val="17"/>
              </w:rPr>
              <w:t>riunioni</w:t>
            </w:r>
            <w:proofErr w:type="spellEnd"/>
            <w:r>
              <w:rPr>
                <w:sz w:val="17"/>
              </w:rPr>
              <w:t xml:space="preserve"> degli organi collegiali.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1C611BD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44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6A37B98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8C93A54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7A236CEF" w14:textId="77777777" w:rsidTr="00E02C30">
        <w:trPr>
          <w:cantSplit/>
          <w:jc w:val="center"/>
        </w:trPr>
        <w:tc>
          <w:tcPr>
            <w:tcW w:w="567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66C875C" w14:textId="77777777" w:rsidR="00844235" w:rsidRDefault="00CB1808">
            <w:pPr>
              <w:spacing w:after="0"/>
            </w:pPr>
            <w:proofErr w:type="spellStart"/>
            <w:r>
              <w:rPr>
                <w:sz w:val="17"/>
              </w:rPr>
              <w:t>rispetta</w:t>
            </w:r>
            <w:proofErr w:type="spellEnd"/>
            <w:r>
              <w:rPr>
                <w:sz w:val="17"/>
              </w:rPr>
              <w:t xml:space="preserve"> le </w:t>
            </w:r>
            <w:proofErr w:type="spellStart"/>
            <w:r>
              <w:rPr>
                <w:sz w:val="17"/>
              </w:rPr>
              <w:t>scadenze</w:t>
            </w:r>
            <w:proofErr w:type="spellEnd"/>
            <w:r>
              <w:rPr>
                <w:sz w:val="17"/>
              </w:rPr>
              <w:t>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C91A92A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44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B139ACD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A26B611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E02C30" w:rsidRPr="00E02C30" w14:paraId="578B1274" w14:textId="77777777" w:rsidTr="00E02C30">
        <w:trPr>
          <w:cantSplit/>
          <w:trHeight w:val="18"/>
          <w:jc w:val="center"/>
        </w:trPr>
        <w:tc>
          <w:tcPr>
            <w:tcW w:w="5670" w:type="dxa"/>
            <w:tcBorders>
              <w:top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22D4B35" w14:textId="77777777" w:rsidR="00E02C30" w:rsidRPr="00E02C30" w:rsidRDefault="00E02C30">
            <w:pPr>
              <w:spacing w:after="0"/>
              <w:rPr>
                <w:sz w:val="2"/>
                <w:szCs w:val="2"/>
              </w:rPr>
            </w:pPr>
          </w:p>
        </w:tc>
        <w:tc>
          <w:tcPr>
            <w:tcW w:w="1612" w:type="dxa"/>
            <w:tcBorders>
              <w:top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EAAF410" w14:textId="77777777" w:rsidR="00E02C30" w:rsidRPr="00E02C30" w:rsidRDefault="00E02C30">
            <w:pPr>
              <w:spacing w:after="0"/>
              <w:jc w:val="center"/>
              <w:rPr>
                <w:color w:val="0F766E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F61F26A" w14:textId="77777777" w:rsidR="00E02C30" w:rsidRPr="00E02C30" w:rsidRDefault="00E02C30">
            <w:pPr>
              <w:spacing w:after="0"/>
              <w:jc w:val="center"/>
              <w:rPr>
                <w:color w:val="0F766E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B9D95DD" w14:textId="77777777" w:rsidR="00E02C30" w:rsidRPr="00E02C30" w:rsidRDefault="00E02C30">
            <w:pPr>
              <w:spacing w:after="0"/>
              <w:jc w:val="center"/>
              <w:rPr>
                <w:color w:val="0F766E"/>
                <w:sz w:val="2"/>
                <w:szCs w:val="2"/>
              </w:rPr>
            </w:pPr>
          </w:p>
        </w:tc>
      </w:tr>
      <w:tr w:rsidR="00844235" w14:paraId="5A72C1D7" w14:textId="77777777" w:rsidTr="00E02C30">
        <w:trPr>
          <w:jc w:val="center"/>
        </w:trPr>
        <w:tc>
          <w:tcPr>
            <w:tcW w:w="10252" w:type="dxa"/>
            <w:gridSpan w:val="4"/>
            <w:tcBorders>
              <w:left w:val="single" w:sz="6" w:space="0" w:color="B9D7D1"/>
              <w:bottom w:val="single" w:sz="6" w:space="0" w:color="B9D7D1"/>
              <w:right w:val="single" w:sz="6" w:space="0" w:color="B9D7D1"/>
            </w:tcBorders>
            <w:shd w:val="clear" w:color="auto" w:fill="E6F4F1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C1706F5" w14:textId="77777777" w:rsidR="00844235" w:rsidRDefault="00CB1808">
            <w:pPr>
              <w:spacing w:after="0"/>
            </w:pPr>
            <w:r>
              <w:rPr>
                <w:b/>
                <w:color w:val="0F766E"/>
                <w:sz w:val="20"/>
              </w:rPr>
              <w:lastRenderedPageBreak/>
              <w:t>5. Cooperazione con le famiglie e il personale scolastico</w:t>
            </w:r>
          </w:p>
        </w:tc>
      </w:tr>
      <w:tr w:rsidR="00844235" w14:paraId="66FA6818" w14:textId="77777777" w:rsidTr="0047681A">
        <w:trPr>
          <w:jc w:val="center"/>
        </w:trPr>
        <w:tc>
          <w:tcPr>
            <w:tcW w:w="10252" w:type="dxa"/>
            <w:gridSpan w:val="4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shd w:val="clear" w:color="auto" w:fill="F4F7F8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F8330F7" w14:textId="77777777" w:rsidR="00844235" w:rsidRDefault="00CB1808">
            <w:pPr>
              <w:spacing w:after="0"/>
            </w:pPr>
            <w:proofErr w:type="spellStart"/>
            <w:r>
              <w:rPr>
                <w:color w:val="5F7077"/>
                <w:sz w:val="17"/>
              </w:rPr>
              <w:t>L’insegnante</w:t>
            </w:r>
            <w:proofErr w:type="spellEnd"/>
            <w:r>
              <w:rPr>
                <w:color w:val="5F7077"/>
                <w:sz w:val="17"/>
              </w:rPr>
              <w:t>:</w:t>
            </w:r>
          </w:p>
        </w:tc>
      </w:tr>
      <w:tr w:rsidR="00844235" w14:paraId="7352596A" w14:textId="77777777" w:rsidTr="0047681A">
        <w:trPr>
          <w:cantSplit/>
          <w:jc w:val="center"/>
        </w:trPr>
        <w:tc>
          <w:tcPr>
            <w:tcW w:w="567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F783E01" w14:textId="77777777" w:rsidR="00844235" w:rsidRDefault="00CB1808">
            <w:pPr>
              <w:spacing w:after="0"/>
            </w:pPr>
            <w:r>
              <w:rPr>
                <w:sz w:val="17"/>
              </w:rPr>
              <w:t>comunica in modo chiaro e trasparente con le famiglie.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2EF8BAC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44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ACE2120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0D981B8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7681521B" w14:textId="77777777" w:rsidTr="0047681A">
        <w:trPr>
          <w:cantSplit/>
          <w:jc w:val="center"/>
        </w:trPr>
        <w:tc>
          <w:tcPr>
            <w:tcW w:w="567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93D3517" w14:textId="77777777" w:rsidR="00844235" w:rsidRDefault="00CB1808">
            <w:pPr>
              <w:spacing w:after="0"/>
            </w:pPr>
            <w:r>
              <w:rPr>
                <w:sz w:val="17"/>
              </w:rPr>
              <w:t>collabora efficacemente con gli esercenti la responsabilità genitoriale.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C2A7750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44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4302E9A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7788B35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3FD1746A" w14:textId="77777777" w:rsidTr="0047681A">
        <w:trPr>
          <w:cantSplit/>
          <w:jc w:val="center"/>
        </w:trPr>
        <w:tc>
          <w:tcPr>
            <w:tcW w:w="567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A37DE8D" w14:textId="77777777" w:rsidR="00844235" w:rsidRDefault="00CB1808">
            <w:pPr>
              <w:spacing w:after="0"/>
            </w:pPr>
            <w:r>
              <w:rPr>
                <w:sz w:val="17"/>
              </w:rPr>
              <w:t>collabora efficacemente con il personale scolastico.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C61B418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44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B46D3A3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731E2AB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045C330F" w14:textId="77777777" w:rsidTr="0047681A">
        <w:trPr>
          <w:jc w:val="center"/>
        </w:trPr>
        <w:tc>
          <w:tcPr>
            <w:tcW w:w="10252" w:type="dxa"/>
            <w:gridSpan w:val="4"/>
            <w:tcBorders>
              <w:top w:val="single" w:sz="6" w:space="0" w:color="B9D7D1"/>
              <w:left w:val="single" w:sz="6" w:space="0" w:color="B9D7D1"/>
              <w:bottom w:val="single" w:sz="6" w:space="0" w:color="B9D7D1"/>
              <w:right w:val="single" w:sz="6" w:space="0" w:color="B9D7D1"/>
            </w:tcBorders>
            <w:shd w:val="clear" w:color="auto" w:fill="E6F4F1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16BEC7C" w14:textId="77777777" w:rsidR="00844235" w:rsidRDefault="00CB1808">
            <w:pPr>
              <w:spacing w:after="0"/>
            </w:pPr>
            <w:r>
              <w:rPr>
                <w:b/>
                <w:color w:val="0F766E"/>
                <w:sz w:val="20"/>
              </w:rPr>
              <w:t>6. Crescita professionale</w:t>
            </w:r>
          </w:p>
        </w:tc>
      </w:tr>
      <w:tr w:rsidR="00844235" w14:paraId="3033E630" w14:textId="77777777" w:rsidTr="0047681A">
        <w:trPr>
          <w:jc w:val="center"/>
        </w:trPr>
        <w:tc>
          <w:tcPr>
            <w:tcW w:w="10252" w:type="dxa"/>
            <w:gridSpan w:val="4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shd w:val="clear" w:color="auto" w:fill="F4F7F8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01F6A0A" w14:textId="77777777" w:rsidR="00844235" w:rsidRDefault="00CB1808">
            <w:pPr>
              <w:spacing w:after="0"/>
            </w:pPr>
            <w:r>
              <w:rPr>
                <w:color w:val="5F7077"/>
                <w:sz w:val="17"/>
              </w:rPr>
              <w:t>L’insegnante:</w:t>
            </w:r>
          </w:p>
        </w:tc>
      </w:tr>
      <w:tr w:rsidR="00844235" w14:paraId="68E85FA5" w14:textId="77777777" w:rsidTr="0047681A">
        <w:trPr>
          <w:cantSplit/>
          <w:jc w:val="center"/>
        </w:trPr>
        <w:tc>
          <w:tcPr>
            <w:tcW w:w="567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2129022" w14:textId="77777777" w:rsidR="00844235" w:rsidRDefault="00CB1808">
            <w:pPr>
              <w:spacing w:after="0"/>
            </w:pPr>
            <w:r>
              <w:rPr>
                <w:sz w:val="17"/>
              </w:rPr>
              <w:t>partecipa ad attività di formazione.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D305A3E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44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302D9F6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F707941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0FC2E259" w14:textId="77777777" w:rsidTr="0047681A">
        <w:trPr>
          <w:cantSplit/>
          <w:jc w:val="center"/>
        </w:trPr>
        <w:tc>
          <w:tcPr>
            <w:tcW w:w="567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5AA1D26" w14:textId="77777777" w:rsidR="00844235" w:rsidRDefault="00CB1808">
            <w:pPr>
              <w:spacing w:after="0"/>
            </w:pPr>
            <w:r>
              <w:rPr>
                <w:sz w:val="17"/>
              </w:rPr>
              <w:t>riflette sulla propria pratica didattica e sul proprio sviluppo professionale.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A2D1D56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44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FCB409D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37A8EBF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604518BE" w14:textId="77777777" w:rsidTr="0047681A">
        <w:trPr>
          <w:cantSplit/>
          <w:jc w:val="center"/>
        </w:trPr>
        <w:tc>
          <w:tcPr>
            <w:tcW w:w="567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2722335" w14:textId="77777777" w:rsidR="00844235" w:rsidRDefault="00CB1808">
            <w:pPr>
              <w:spacing w:after="0"/>
            </w:pPr>
            <w:r>
              <w:rPr>
                <w:sz w:val="17"/>
              </w:rPr>
              <w:t>manifesta disponibilità all’innovazione e al miglioramento continuo della propria azione educativa.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FBD8EE8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44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6202E47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B9C2505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</w:tbl>
    <w:p w14:paraId="55D30877" w14:textId="20A590E1" w:rsidR="00844235" w:rsidRDefault="00844235"/>
    <w:p w14:paraId="6C55FE49" w14:textId="77777777" w:rsidR="0047681A" w:rsidRDefault="0047681A"/>
    <w:p w14:paraId="0D6B75A2" w14:textId="77777777" w:rsidR="0047681A" w:rsidRDefault="0047681A"/>
    <w:p w14:paraId="1BF89619" w14:textId="77777777" w:rsidR="00844235" w:rsidRDefault="00CB1808">
      <w:pPr>
        <w:keepNext/>
        <w:shd w:val="clear" w:color="auto" w:fill="0F766E"/>
        <w:spacing w:before="100" w:after="100"/>
        <w:ind w:left="150" w:right="120"/>
      </w:pPr>
      <w:r>
        <w:rPr>
          <w:rFonts w:ascii="Aptos Display" w:hAnsi="Aptos Display"/>
          <w:b/>
          <w:color w:val="FFFFFF"/>
          <w:sz w:val="26"/>
        </w:rPr>
        <w:t>C  QUANTIFICAZIONE DEL LAVORO IN TERMINI DI TEMPO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734"/>
        <w:gridCol w:w="4734"/>
      </w:tblGrid>
      <w:tr w:rsidR="00844235" w14:paraId="49042C51" w14:textId="77777777">
        <w:trPr>
          <w:jc w:val="center"/>
        </w:trPr>
        <w:tc>
          <w:tcPr>
            <w:tcW w:w="4734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shd w:val="clear" w:color="auto" w:fill="E6F4F1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AA300E5" w14:textId="77777777" w:rsidR="00844235" w:rsidRDefault="00CB1808">
            <w:pPr>
              <w:spacing w:after="0"/>
            </w:pPr>
            <w:r>
              <w:rPr>
                <w:b/>
                <w:color w:val="164E63"/>
              </w:rPr>
              <w:t>Compresenze in classe</w:t>
            </w:r>
          </w:p>
        </w:tc>
        <w:tc>
          <w:tcPr>
            <w:tcW w:w="4734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shd w:val="clear" w:color="auto" w:fill="E6F4F1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A66136D" w14:textId="77777777" w:rsidR="00844235" w:rsidRDefault="00CB1808">
            <w:pPr>
              <w:spacing w:after="0"/>
            </w:pPr>
            <w:r>
              <w:rPr>
                <w:b/>
                <w:color w:val="164E63"/>
              </w:rPr>
              <w:t>Attività al di fuori dell’insegnamento in classe</w:t>
            </w:r>
          </w:p>
        </w:tc>
      </w:tr>
      <w:tr w:rsidR="00844235" w14:paraId="7624A6FE" w14:textId="77777777">
        <w:trPr>
          <w:jc w:val="center"/>
        </w:trPr>
        <w:tc>
          <w:tcPr>
            <w:tcW w:w="4734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024F299" w14:textId="4192C04C" w:rsidR="00844235" w:rsidRDefault="00CB1808">
            <w:pPr>
              <w:spacing w:after="0"/>
            </w:pPr>
            <w:r>
              <w:rPr>
                <w:sz w:val="22"/>
              </w:rPr>
              <w:t>Ore:  __________</w:t>
            </w:r>
          </w:p>
        </w:tc>
        <w:tc>
          <w:tcPr>
            <w:tcW w:w="4734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47BA2E2" w14:textId="77777777" w:rsidR="00844235" w:rsidRDefault="00CB1808">
            <w:pPr>
              <w:spacing w:after="0"/>
            </w:pPr>
            <w:r>
              <w:rPr>
                <w:b/>
                <w:sz w:val="22"/>
              </w:rPr>
              <w:t>Totale:  __________________</w:t>
            </w:r>
          </w:p>
        </w:tc>
      </w:tr>
    </w:tbl>
    <w:p w14:paraId="772757E1" w14:textId="77777777" w:rsidR="00844235" w:rsidRDefault="00CB1808">
      <w:pPr>
        <w:pStyle w:val="FormIntro"/>
      </w:pPr>
      <w:r>
        <w:t>Il lavoro aggiuntivo delle/dei docenti tutor è remunerato sulla base dei regolamenti interni delle singole istituzioni scolastiche.</w:t>
      </w:r>
    </w:p>
    <w:p w14:paraId="3B634B73" w14:textId="77777777" w:rsidR="00844235" w:rsidRDefault="00844235">
      <w:pPr>
        <w:spacing w:before="280"/>
      </w:pPr>
    </w:p>
    <w:tbl>
      <w:tblPr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4734"/>
        <w:gridCol w:w="4734"/>
      </w:tblGrid>
      <w:tr w:rsidR="00844235" w14:paraId="65043812" w14:textId="77777777" w:rsidTr="0047681A">
        <w:tc>
          <w:tcPr>
            <w:tcW w:w="4734" w:type="dxa"/>
            <w:tcBorders>
              <w:top w:val="single" w:sz="5" w:space="0" w:color="C8D6D9"/>
              <w:left w:val="single" w:sz="5" w:space="0" w:color="C8D6D9"/>
              <w:bottom w:val="single" w:sz="5" w:space="0" w:color="C8D6D9"/>
              <w:right w:val="single" w:sz="5" w:space="0" w:color="C8D6D9"/>
            </w:tcBorders>
            <w:shd w:val="clear" w:color="auto" w:fill="E6F4F1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B52463A" w14:textId="77777777" w:rsidR="00844235" w:rsidRDefault="00CB1808">
            <w:pPr>
              <w:spacing w:after="0"/>
            </w:pPr>
            <w:proofErr w:type="spellStart"/>
            <w:r>
              <w:rPr>
                <w:b/>
                <w:color w:val="164E63"/>
              </w:rPr>
              <w:t>Luogo</w:t>
            </w:r>
            <w:proofErr w:type="spellEnd"/>
            <w:r>
              <w:rPr>
                <w:b/>
                <w:color w:val="164E63"/>
              </w:rPr>
              <w:t xml:space="preserve"> e data</w:t>
            </w:r>
          </w:p>
        </w:tc>
        <w:tc>
          <w:tcPr>
            <w:tcW w:w="4734" w:type="dxa"/>
            <w:tcBorders>
              <w:top w:val="single" w:sz="5" w:space="0" w:color="C8D6D9"/>
              <w:left w:val="single" w:sz="5" w:space="0" w:color="C8D6D9"/>
              <w:bottom w:val="single" w:sz="5" w:space="0" w:color="C8D6D9"/>
              <w:right w:val="single" w:sz="5" w:space="0" w:color="C8D6D9"/>
            </w:tcBorders>
            <w:shd w:val="clear" w:color="auto" w:fill="E6F4F1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E5D1BE6" w14:textId="77777777" w:rsidR="00844235" w:rsidRDefault="00CB1808">
            <w:pPr>
              <w:spacing w:after="0"/>
            </w:pPr>
            <w:r>
              <w:rPr>
                <w:b/>
                <w:color w:val="164E63"/>
              </w:rPr>
              <w:t>Firma della/del docente tutor</w:t>
            </w:r>
          </w:p>
        </w:tc>
      </w:tr>
      <w:tr w:rsidR="00844235" w14:paraId="0A02C5BA" w14:textId="77777777" w:rsidTr="0047681A">
        <w:tc>
          <w:tcPr>
            <w:tcW w:w="4734" w:type="dxa"/>
            <w:tcBorders>
              <w:top w:val="single" w:sz="5" w:space="0" w:color="C8D6D9"/>
              <w:left w:val="single" w:sz="5" w:space="0" w:color="C8D6D9"/>
              <w:bottom w:val="single" w:sz="5" w:space="0" w:color="C8D6D9"/>
              <w:right w:val="single" w:sz="5" w:space="0" w:color="C8D6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DE7EB7E" w14:textId="77777777" w:rsidR="00844235" w:rsidRDefault="00CB1808">
            <w:pPr>
              <w:spacing w:after="0"/>
            </w:pPr>
            <w:r>
              <w:rPr>
                <w:sz w:val="20"/>
              </w:rPr>
              <w:t>________________________________</w:t>
            </w:r>
          </w:p>
        </w:tc>
        <w:tc>
          <w:tcPr>
            <w:tcW w:w="4734" w:type="dxa"/>
            <w:tcBorders>
              <w:top w:val="single" w:sz="5" w:space="0" w:color="C8D6D9"/>
              <w:left w:val="single" w:sz="5" w:space="0" w:color="C8D6D9"/>
              <w:bottom w:val="single" w:sz="5" w:space="0" w:color="C8D6D9"/>
              <w:right w:val="single" w:sz="5" w:space="0" w:color="C8D6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542429F" w14:textId="77777777" w:rsidR="00844235" w:rsidRDefault="00CB1808">
            <w:pPr>
              <w:spacing w:after="0"/>
            </w:pPr>
            <w:r>
              <w:rPr>
                <w:sz w:val="20"/>
              </w:rPr>
              <w:t>________________________________</w:t>
            </w:r>
          </w:p>
        </w:tc>
      </w:tr>
    </w:tbl>
    <w:p w14:paraId="27681CB4" w14:textId="77777777" w:rsidR="00844235" w:rsidRDefault="00844235">
      <w:pPr>
        <w:sectPr w:rsidR="00844235" w:rsidSect="0047681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260" w:right="879" w:bottom="822" w:left="879" w:header="630" w:footer="312" w:gutter="0"/>
          <w:cols w:space="720"/>
          <w:docGrid w:linePitch="360"/>
        </w:sectPr>
      </w:pPr>
    </w:p>
    <w:p w14:paraId="13352D04" w14:textId="77777777" w:rsidR="00844235" w:rsidRDefault="00CB1808">
      <w:pPr>
        <w:spacing w:after="120"/>
        <w:jc w:val="center"/>
      </w:pPr>
      <w:proofErr w:type="spellStart"/>
      <w:r>
        <w:rPr>
          <w:rFonts w:ascii="Aptos Display" w:hAnsi="Aptos Display"/>
          <w:b/>
          <w:color w:val="164E63"/>
          <w:sz w:val="36"/>
        </w:rPr>
        <w:lastRenderedPageBreak/>
        <w:t>Bericht</w:t>
      </w:r>
      <w:proofErr w:type="spellEnd"/>
      <w:r>
        <w:rPr>
          <w:rFonts w:ascii="Aptos Display" w:hAnsi="Aptos Display"/>
          <w:b/>
          <w:color w:val="164E63"/>
          <w:sz w:val="36"/>
        </w:rPr>
        <w:t xml:space="preserve"> der </w:t>
      </w:r>
      <w:proofErr w:type="spellStart"/>
      <w:r>
        <w:rPr>
          <w:rFonts w:ascii="Aptos Display" w:hAnsi="Aptos Display"/>
          <w:b/>
          <w:color w:val="164E63"/>
          <w:sz w:val="36"/>
        </w:rPr>
        <w:t>Tutorin</w:t>
      </w:r>
      <w:proofErr w:type="spellEnd"/>
      <w:r>
        <w:rPr>
          <w:rFonts w:ascii="Aptos Display" w:hAnsi="Aptos Display"/>
          <w:b/>
          <w:color w:val="164E63"/>
          <w:sz w:val="36"/>
        </w:rPr>
        <w:t>/des Tutors</w:t>
      </w:r>
    </w:p>
    <w:p w14:paraId="7A0C9BF6" w14:textId="77777777" w:rsidR="00844235" w:rsidRDefault="00CB1808">
      <w:pPr>
        <w:spacing w:after="240"/>
        <w:jc w:val="center"/>
      </w:pPr>
      <w:r>
        <w:rPr>
          <w:i/>
          <w:color w:val="63757C"/>
          <w:sz w:val="17"/>
        </w:rPr>
        <w:t>Probezeit der Lehrperson in der Berufseingangsphase · Art. 7 des Beschlusses der Landesregierung Nr. 313 vom 13. April 2021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7200"/>
      </w:tblGrid>
      <w:tr w:rsidR="00844235" w14:paraId="4E959E27" w14:textId="77777777">
        <w:trPr>
          <w:jc w:val="center"/>
        </w:trPr>
        <w:tc>
          <w:tcPr>
            <w:tcW w:w="2268" w:type="dxa"/>
            <w:tcBorders>
              <w:top w:val="single" w:sz="5" w:space="0" w:color="C8D6D9"/>
              <w:left w:val="single" w:sz="5" w:space="0" w:color="C8D6D9"/>
              <w:bottom w:val="single" w:sz="5" w:space="0" w:color="C8D6D9"/>
              <w:right w:val="single" w:sz="5" w:space="0" w:color="C8D6D9"/>
            </w:tcBorders>
            <w:shd w:val="clear" w:color="auto" w:fill="E6F4F1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0C81E55" w14:textId="77777777" w:rsidR="00844235" w:rsidRDefault="00CB1808">
            <w:pPr>
              <w:spacing w:after="0"/>
            </w:pPr>
            <w:r>
              <w:rPr>
                <w:b/>
                <w:color w:val="164E63"/>
              </w:rPr>
              <w:t>Lehrperson</w:t>
            </w:r>
          </w:p>
        </w:tc>
        <w:tc>
          <w:tcPr>
            <w:tcW w:w="7200" w:type="dxa"/>
            <w:tcBorders>
              <w:top w:val="single" w:sz="5" w:space="0" w:color="C8D6D9"/>
              <w:left w:val="single" w:sz="5" w:space="0" w:color="C8D6D9"/>
              <w:bottom w:val="single" w:sz="5" w:space="0" w:color="C8D6D9"/>
              <w:right w:val="single" w:sz="5" w:space="0" w:color="C8D6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840875C" w14:textId="1D20B1EA" w:rsidR="00844235" w:rsidRDefault="00844235">
            <w:pPr>
              <w:spacing w:after="0"/>
            </w:pPr>
          </w:p>
        </w:tc>
      </w:tr>
      <w:tr w:rsidR="00844235" w14:paraId="4F5F9F50" w14:textId="77777777">
        <w:trPr>
          <w:jc w:val="center"/>
        </w:trPr>
        <w:tc>
          <w:tcPr>
            <w:tcW w:w="2268" w:type="dxa"/>
            <w:tcBorders>
              <w:top w:val="single" w:sz="5" w:space="0" w:color="C8D6D9"/>
              <w:left w:val="single" w:sz="5" w:space="0" w:color="C8D6D9"/>
              <w:bottom w:val="single" w:sz="5" w:space="0" w:color="C8D6D9"/>
              <w:right w:val="single" w:sz="5" w:space="0" w:color="C8D6D9"/>
            </w:tcBorders>
            <w:shd w:val="clear" w:color="auto" w:fill="E6F4F1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CE10DD1" w14:textId="77777777" w:rsidR="00844235" w:rsidRDefault="00CB1808">
            <w:pPr>
              <w:spacing w:after="0"/>
            </w:pPr>
            <w:r>
              <w:rPr>
                <w:b/>
                <w:color w:val="164E63"/>
              </w:rPr>
              <w:t>Tutor/Tutorin</w:t>
            </w:r>
          </w:p>
        </w:tc>
        <w:tc>
          <w:tcPr>
            <w:tcW w:w="7200" w:type="dxa"/>
            <w:tcBorders>
              <w:top w:val="single" w:sz="5" w:space="0" w:color="C8D6D9"/>
              <w:left w:val="single" w:sz="5" w:space="0" w:color="C8D6D9"/>
              <w:bottom w:val="single" w:sz="5" w:space="0" w:color="C8D6D9"/>
              <w:right w:val="single" w:sz="5" w:space="0" w:color="C8D6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0DBE7FD" w14:textId="0A56293D" w:rsidR="00844235" w:rsidRDefault="00844235">
            <w:pPr>
              <w:spacing w:after="0"/>
            </w:pPr>
          </w:p>
        </w:tc>
      </w:tr>
      <w:tr w:rsidR="00844235" w14:paraId="04691B96" w14:textId="77777777">
        <w:trPr>
          <w:jc w:val="center"/>
        </w:trPr>
        <w:tc>
          <w:tcPr>
            <w:tcW w:w="2268" w:type="dxa"/>
            <w:tcBorders>
              <w:top w:val="single" w:sz="5" w:space="0" w:color="C8D6D9"/>
              <w:left w:val="single" w:sz="5" w:space="0" w:color="C8D6D9"/>
              <w:bottom w:val="single" w:sz="5" w:space="0" w:color="C8D6D9"/>
              <w:right w:val="single" w:sz="5" w:space="0" w:color="C8D6D9"/>
            </w:tcBorders>
            <w:shd w:val="clear" w:color="auto" w:fill="E6F4F1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26FA811" w14:textId="77777777" w:rsidR="00844235" w:rsidRDefault="00CB1808">
            <w:pPr>
              <w:spacing w:after="0"/>
            </w:pPr>
            <w:r>
              <w:rPr>
                <w:b/>
                <w:color w:val="164E63"/>
              </w:rPr>
              <w:t>Schule</w:t>
            </w:r>
          </w:p>
        </w:tc>
        <w:tc>
          <w:tcPr>
            <w:tcW w:w="7200" w:type="dxa"/>
            <w:tcBorders>
              <w:top w:val="single" w:sz="5" w:space="0" w:color="C8D6D9"/>
              <w:left w:val="single" w:sz="5" w:space="0" w:color="C8D6D9"/>
              <w:bottom w:val="single" w:sz="5" w:space="0" w:color="C8D6D9"/>
              <w:right w:val="single" w:sz="5" w:space="0" w:color="C8D6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08F4C26" w14:textId="2678CAB9" w:rsidR="00844235" w:rsidRDefault="00844235">
            <w:pPr>
              <w:spacing w:after="0"/>
            </w:pPr>
          </w:p>
        </w:tc>
      </w:tr>
      <w:tr w:rsidR="00844235" w14:paraId="6934792D" w14:textId="77777777">
        <w:trPr>
          <w:jc w:val="center"/>
        </w:trPr>
        <w:tc>
          <w:tcPr>
            <w:tcW w:w="2268" w:type="dxa"/>
            <w:tcBorders>
              <w:top w:val="single" w:sz="5" w:space="0" w:color="C8D6D9"/>
              <w:left w:val="single" w:sz="5" w:space="0" w:color="C8D6D9"/>
              <w:bottom w:val="single" w:sz="5" w:space="0" w:color="C8D6D9"/>
              <w:right w:val="single" w:sz="5" w:space="0" w:color="C8D6D9"/>
            </w:tcBorders>
            <w:shd w:val="clear" w:color="auto" w:fill="E6F4F1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F53EB6F" w14:textId="77777777" w:rsidR="00844235" w:rsidRDefault="00CB1808">
            <w:pPr>
              <w:spacing w:after="0"/>
            </w:pPr>
            <w:r>
              <w:rPr>
                <w:b/>
                <w:color w:val="164E63"/>
              </w:rPr>
              <w:t>Schuljahr</w:t>
            </w:r>
          </w:p>
        </w:tc>
        <w:tc>
          <w:tcPr>
            <w:tcW w:w="7200" w:type="dxa"/>
            <w:tcBorders>
              <w:top w:val="single" w:sz="5" w:space="0" w:color="C8D6D9"/>
              <w:left w:val="single" w:sz="5" w:space="0" w:color="C8D6D9"/>
              <w:bottom w:val="single" w:sz="5" w:space="0" w:color="C8D6D9"/>
              <w:right w:val="single" w:sz="5" w:space="0" w:color="C8D6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17BE607" w14:textId="0305F294" w:rsidR="00844235" w:rsidRDefault="00844235">
            <w:pPr>
              <w:spacing w:after="0"/>
            </w:pPr>
          </w:p>
        </w:tc>
      </w:tr>
      <w:tr w:rsidR="00844235" w14:paraId="36FA1E7E" w14:textId="77777777">
        <w:trPr>
          <w:jc w:val="center"/>
        </w:trPr>
        <w:tc>
          <w:tcPr>
            <w:tcW w:w="2268" w:type="dxa"/>
            <w:tcBorders>
              <w:top w:val="single" w:sz="5" w:space="0" w:color="C8D6D9"/>
              <w:left w:val="single" w:sz="5" w:space="0" w:color="C8D6D9"/>
              <w:bottom w:val="single" w:sz="5" w:space="0" w:color="C8D6D9"/>
              <w:right w:val="single" w:sz="5" w:space="0" w:color="C8D6D9"/>
            </w:tcBorders>
            <w:shd w:val="clear" w:color="auto" w:fill="E6F4F1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D199D00" w14:textId="77777777" w:rsidR="00844235" w:rsidRDefault="00CB1808">
            <w:pPr>
              <w:spacing w:after="0"/>
            </w:pPr>
            <w:r>
              <w:rPr>
                <w:b/>
                <w:color w:val="164E63"/>
              </w:rPr>
              <w:t>Probezeit</w:t>
            </w:r>
          </w:p>
        </w:tc>
        <w:tc>
          <w:tcPr>
            <w:tcW w:w="7200" w:type="dxa"/>
            <w:tcBorders>
              <w:top w:val="single" w:sz="5" w:space="0" w:color="C8D6D9"/>
              <w:left w:val="single" w:sz="5" w:space="0" w:color="C8D6D9"/>
              <w:bottom w:val="single" w:sz="5" w:space="0" w:color="C8D6D9"/>
              <w:right w:val="single" w:sz="5" w:space="0" w:color="C8D6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AA8C0D1" w14:textId="1637C34D" w:rsidR="00844235" w:rsidRDefault="00844235">
            <w:pPr>
              <w:spacing w:after="0"/>
            </w:pPr>
          </w:p>
        </w:tc>
      </w:tr>
    </w:tbl>
    <w:p w14:paraId="34709853" w14:textId="77777777" w:rsidR="00844235" w:rsidRDefault="00844235">
      <w:pPr>
        <w:spacing w:after="0"/>
      </w:pPr>
    </w:p>
    <w:p w14:paraId="6239FE92" w14:textId="77777777" w:rsidR="00E02C30" w:rsidRDefault="00E02C30">
      <w:pPr>
        <w:spacing w:after="0"/>
      </w:pPr>
    </w:p>
    <w:p w14:paraId="5E9065BE" w14:textId="77777777" w:rsidR="00844235" w:rsidRDefault="00CB1808">
      <w:pPr>
        <w:keepNext/>
        <w:shd w:val="clear" w:color="auto" w:fill="0F766E"/>
        <w:spacing w:before="100" w:after="100"/>
        <w:ind w:left="150" w:right="120"/>
      </w:pPr>
      <w:r>
        <w:rPr>
          <w:rFonts w:ascii="Aptos Display" w:hAnsi="Aptos Display"/>
          <w:b/>
          <w:color w:val="FFFFFF"/>
          <w:sz w:val="26"/>
        </w:rPr>
        <w:t>A  BEGLEITUNG UND BERATUNG IM SCHULALLTAG</w:t>
      </w:r>
    </w:p>
    <w:p w14:paraId="649C0FB3" w14:textId="2121B877" w:rsidR="00844235" w:rsidRDefault="00A21220">
      <w:pPr>
        <w:pStyle w:val="FormIntro"/>
        <w:keepNext/>
      </w:pPr>
      <w:r>
        <w:t xml:space="preserve">Geben Sie bitte </w:t>
      </w:r>
      <w:r w:rsidRPr="00F457C5">
        <w:rPr>
          <w:lang w:val="de-DE"/>
        </w:rPr>
        <w:t>an,</w:t>
      </w:r>
      <w:r w:rsidR="00CB1808">
        <w:t xml:space="preserve"> in </w:t>
      </w:r>
      <w:r w:rsidR="00CB1808" w:rsidRPr="00A21220">
        <w:rPr>
          <w:lang w:val="de-DE"/>
        </w:rPr>
        <w:t>welchen Bereichen die Tutorin/der</w:t>
      </w:r>
      <w:r w:rsidR="00CB1808">
        <w:t xml:space="preserve"> Tutor die Lehrperson begleitet und unterstützt hat.</w:t>
      </w:r>
    </w:p>
    <w:tbl>
      <w:tblPr>
        <w:tblW w:w="10260" w:type="dxa"/>
        <w:jc w:val="center"/>
        <w:tblLayout w:type="fixed"/>
        <w:tblLook w:val="04A0" w:firstRow="1" w:lastRow="0" w:firstColumn="1" w:lastColumn="0" w:noHBand="0" w:noVBand="1"/>
      </w:tblPr>
      <w:tblGrid>
        <w:gridCol w:w="5662"/>
        <w:gridCol w:w="2250"/>
        <w:gridCol w:w="2348"/>
      </w:tblGrid>
      <w:tr w:rsidR="00844235" w14:paraId="42A64D6D" w14:textId="77777777" w:rsidTr="0047681A">
        <w:trPr>
          <w:tblHeader/>
          <w:jc w:val="center"/>
        </w:trPr>
        <w:tc>
          <w:tcPr>
            <w:tcW w:w="5662" w:type="dxa"/>
            <w:tcBorders>
              <w:top w:val="single" w:sz="6" w:space="0" w:color="164E63"/>
              <w:left w:val="single" w:sz="6" w:space="0" w:color="164E63"/>
              <w:bottom w:val="single" w:sz="6" w:space="0" w:color="164E63"/>
              <w:right w:val="single" w:sz="6" w:space="0" w:color="164E63"/>
            </w:tcBorders>
            <w:shd w:val="clear" w:color="auto" w:fill="164E63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2133286" w14:textId="77777777" w:rsidR="00844235" w:rsidRDefault="00CB1808" w:rsidP="0047681A">
            <w:pPr>
              <w:spacing w:after="0"/>
              <w:ind w:left="1044" w:hanging="1044"/>
            </w:pPr>
            <w:proofErr w:type="spellStart"/>
            <w:r>
              <w:rPr>
                <w:b/>
                <w:color w:val="FFFFFF"/>
              </w:rPr>
              <w:t>Ambiti</w:t>
            </w:r>
            <w:proofErr w:type="spellEnd"/>
            <w:r>
              <w:rPr>
                <w:b/>
                <w:color w:val="FFFFFF"/>
              </w:rPr>
              <w:t xml:space="preserve"> / </w:t>
            </w:r>
            <w:proofErr w:type="spellStart"/>
            <w:r>
              <w:rPr>
                <w:b/>
                <w:color w:val="FFFFFF"/>
              </w:rPr>
              <w:t>Bereiche</w:t>
            </w:r>
            <w:proofErr w:type="spellEnd"/>
          </w:p>
        </w:tc>
        <w:tc>
          <w:tcPr>
            <w:tcW w:w="2250" w:type="dxa"/>
            <w:tcBorders>
              <w:top w:val="single" w:sz="6" w:space="0" w:color="164E63"/>
              <w:left w:val="single" w:sz="6" w:space="0" w:color="164E63"/>
              <w:bottom w:val="single" w:sz="6" w:space="0" w:color="164E63"/>
              <w:right w:val="single" w:sz="6" w:space="0" w:color="164E63"/>
            </w:tcBorders>
            <w:shd w:val="clear" w:color="auto" w:fill="164E63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586191E" w14:textId="77777777" w:rsidR="00844235" w:rsidRDefault="00CB1808">
            <w:pPr>
              <w:spacing w:after="0"/>
              <w:jc w:val="center"/>
            </w:pPr>
            <w:r>
              <w:rPr>
                <w:b/>
                <w:color w:val="FFFFFF"/>
              </w:rPr>
              <w:t>Ja</w:t>
            </w:r>
          </w:p>
        </w:tc>
        <w:tc>
          <w:tcPr>
            <w:tcW w:w="2348" w:type="dxa"/>
            <w:tcBorders>
              <w:top w:val="single" w:sz="6" w:space="0" w:color="164E63"/>
              <w:left w:val="single" w:sz="6" w:space="0" w:color="164E63"/>
              <w:bottom w:val="single" w:sz="6" w:space="0" w:color="164E63"/>
              <w:right w:val="single" w:sz="6" w:space="0" w:color="164E63"/>
            </w:tcBorders>
            <w:shd w:val="clear" w:color="auto" w:fill="164E63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47E76F4" w14:textId="77777777" w:rsidR="00844235" w:rsidRDefault="00CB1808">
            <w:pPr>
              <w:spacing w:after="0"/>
              <w:jc w:val="center"/>
            </w:pPr>
            <w:r>
              <w:rPr>
                <w:b/>
                <w:color w:val="FFFFFF"/>
              </w:rPr>
              <w:t>Nein</w:t>
            </w:r>
          </w:p>
        </w:tc>
      </w:tr>
      <w:tr w:rsidR="00844235" w14:paraId="7B9689EE" w14:textId="77777777" w:rsidTr="0047681A">
        <w:trPr>
          <w:cantSplit/>
          <w:jc w:val="center"/>
        </w:trPr>
        <w:tc>
          <w:tcPr>
            <w:tcW w:w="566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55" w:type="dxa"/>
              <w:left w:w="110" w:type="dxa"/>
              <w:bottom w:w="55" w:type="dxa"/>
              <w:right w:w="110" w:type="dxa"/>
            </w:tcMar>
            <w:vAlign w:val="center"/>
          </w:tcPr>
          <w:p w14:paraId="00F51FD3" w14:textId="77777777" w:rsidR="00844235" w:rsidRDefault="00CB1808">
            <w:pPr>
              <w:spacing w:after="0"/>
            </w:pPr>
            <w:r>
              <w:rPr>
                <w:sz w:val="16"/>
              </w:rPr>
              <w:t>Gemeinsame Planung des Unterrichts</w:t>
            </w:r>
          </w:p>
        </w:tc>
        <w:tc>
          <w:tcPr>
            <w:tcW w:w="225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56D2913B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  <w:tc>
          <w:tcPr>
            <w:tcW w:w="234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671A6B62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</w:tr>
      <w:tr w:rsidR="00844235" w14:paraId="69E381C8" w14:textId="77777777" w:rsidTr="0047681A">
        <w:trPr>
          <w:cantSplit/>
          <w:jc w:val="center"/>
        </w:trPr>
        <w:tc>
          <w:tcPr>
            <w:tcW w:w="566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55" w:type="dxa"/>
              <w:left w:w="110" w:type="dxa"/>
              <w:bottom w:w="55" w:type="dxa"/>
              <w:right w:w="110" w:type="dxa"/>
            </w:tcMar>
            <w:vAlign w:val="center"/>
          </w:tcPr>
          <w:p w14:paraId="59366EEA" w14:textId="77777777" w:rsidR="00844235" w:rsidRDefault="00CB1808">
            <w:pPr>
              <w:spacing w:after="0"/>
            </w:pPr>
            <w:r>
              <w:rPr>
                <w:sz w:val="16"/>
              </w:rPr>
              <w:t>Vorbereitung von Unterrichtseinheiten</w:t>
            </w:r>
          </w:p>
        </w:tc>
        <w:tc>
          <w:tcPr>
            <w:tcW w:w="225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1849DFCD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  <w:tc>
          <w:tcPr>
            <w:tcW w:w="234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651B7850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</w:tr>
      <w:tr w:rsidR="00844235" w14:paraId="1354CB47" w14:textId="77777777" w:rsidTr="0047681A">
        <w:trPr>
          <w:cantSplit/>
          <w:jc w:val="center"/>
        </w:trPr>
        <w:tc>
          <w:tcPr>
            <w:tcW w:w="566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55" w:type="dxa"/>
              <w:left w:w="110" w:type="dxa"/>
              <w:bottom w:w="55" w:type="dxa"/>
              <w:right w:w="110" w:type="dxa"/>
            </w:tcMar>
            <w:vAlign w:val="center"/>
          </w:tcPr>
          <w:p w14:paraId="57F6C500" w14:textId="77777777" w:rsidR="00844235" w:rsidRDefault="00CB1808">
            <w:pPr>
              <w:spacing w:after="0"/>
            </w:pPr>
            <w:r>
              <w:rPr>
                <w:sz w:val="16"/>
              </w:rPr>
              <w:t>Unterrichtsbesuche</w:t>
            </w:r>
          </w:p>
        </w:tc>
        <w:tc>
          <w:tcPr>
            <w:tcW w:w="225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30F067B1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  <w:tc>
          <w:tcPr>
            <w:tcW w:w="234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11C6D136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</w:tr>
      <w:tr w:rsidR="00844235" w14:paraId="6E67A0C0" w14:textId="77777777" w:rsidTr="0047681A">
        <w:trPr>
          <w:cantSplit/>
          <w:jc w:val="center"/>
        </w:trPr>
        <w:tc>
          <w:tcPr>
            <w:tcW w:w="566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55" w:type="dxa"/>
              <w:left w:w="110" w:type="dxa"/>
              <w:bottom w:w="55" w:type="dxa"/>
              <w:right w:w="110" w:type="dxa"/>
            </w:tcMar>
            <w:vAlign w:val="center"/>
          </w:tcPr>
          <w:p w14:paraId="37072149" w14:textId="77777777" w:rsidR="00844235" w:rsidRDefault="00CB1808">
            <w:pPr>
              <w:spacing w:after="0"/>
            </w:pPr>
            <w:r>
              <w:rPr>
                <w:sz w:val="16"/>
              </w:rPr>
              <w:t>Reflexion von Unterricht und Feedback</w:t>
            </w:r>
          </w:p>
        </w:tc>
        <w:tc>
          <w:tcPr>
            <w:tcW w:w="225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2794B3BB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  <w:tc>
          <w:tcPr>
            <w:tcW w:w="234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0EBFC7FB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</w:tr>
      <w:tr w:rsidR="00844235" w14:paraId="33716B8B" w14:textId="77777777" w:rsidTr="0047681A">
        <w:trPr>
          <w:cantSplit/>
          <w:jc w:val="center"/>
        </w:trPr>
        <w:tc>
          <w:tcPr>
            <w:tcW w:w="566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55" w:type="dxa"/>
              <w:left w:w="110" w:type="dxa"/>
              <w:bottom w:w="55" w:type="dxa"/>
              <w:right w:w="110" w:type="dxa"/>
            </w:tcMar>
            <w:vAlign w:val="center"/>
          </w:tcPr>
          <w:p w14:paraId="188EEB46" w14:textId="77777777" w:rsidR="00844235" w:rsidRDefault="00CB1808">
            <w:pPr>
              <w:spacing w:after="0"/>
            </w:pPr>
            <w:r>
              <w:rPr>
                <w:sz w:val="16"/>
              </w:rPr>
              <w:t>Beobachtung und Bewertung von Lernprozessen</w:t>
            </w:r>
          </w:p>
        </w:tc>
        <w:tc>
          <w:tcPr>
            <w:tcW w:w="225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3DE4AA48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  <w:tc>
          <w:tcPr>
            <w:tcW w:w="234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08655B6F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</w:tr>
      <w:tr w:rsidR="00844235" w14:paraId="4C21CC6C" w14:textId="77777777" w:rsidTr="0047681A">
        <w:trPr>
          <w:cantSplit/>
          <w:jc w:val="center"/>
        </w:trPr>
        <w:tc>
          <w:tcPr>
            <w:tcW w:w="566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55" w:type="dxa"/>
              <w:left w:w="110" w:type="dxa"/>
              <w:bottom w:w="55" w:type="dxa"/>
              <w:right w:w="110" w:type="dxa"/>
            </w:tcMar>
            <w:vAlign w:val="center"/>
          </w:tcPr>
          <w:p w14:paraId="21379282" w14:textId="77777777" w:rsidR="00844235" w:rsidRDefault="00CB1808">
            <w:pPr>
              <w:spacing w:after="0"/>
            </w:pPr>
            <w:r>
              <w:rPr>
                <w:sz w:val="16"/>
              </w:rPr>
              <w:t>Klassenführung</w:t>
            </w:r>
          </w:p>
        </w:tc>
        <w:tc>
          <w:tcPr>
            <w:tcW w:w="225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6BFC44FD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  <w:tc>
          <w:tcPr>
            <w:tcW w:w="234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47EF8DDA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</w:tr>
      <w:tr w:rsidR="00844235" w14:paraId="719799E4" w14:textId="77777777" w:rsidTr="0047681A">
        <w:trPr>
          <w:cantSplit/>
          <w:jc w:val="center"/>
        </w:trPr>
        <w:tc>
          <w:tcPr>
            <w:tcW w:w="566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55" w:type="dxa"/>
              <w:left w:w="110" w:type="dxa"/>
              <w:bottom w:w="55" w:type="dxa"/>
              <w:right w:w="110" w:type="dxa"/>
            </w:tcMar>
            <w:vAlign w:val="center"/>
          </w:tcPr>
          <w:p w14:paraId="47AC181C" w14:textId="77777777" w:rsidR="00844235" w:rsidRDefault="00CB1808">
            <w:pPr>
              <w:spacing w:after="0"/>
            </w:pPr>
            <w:r>
              <w:rPr>
                <w:sz w:val="16"/>
              </w:rPr>
              <w:t>Unterstützung bei der Führung des Portfolios der beruflichen Entwicklung</w:t>
            </w:r>
          </w:p>
        </w:tc>
        <w:tc>
          <w:tcPr>
            <w:tcW w:w="225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3025D1F3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  <w:tc>
          <w:tcPr>
            <w:tcW w:w="234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35F420B5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</w:tr>
      <w:tr w:rsidR="00844235" w14:paraId="11F50D0D" w14:textId="77777777" w:rsidTr="0047681A">
        <w:trPr>
          <w:cantSplit/>
          <w:jc w:val="center"/>
        </w:trPr>
        <w:tc>
          <w:tcPr>
            <w:tcW w:w="566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55" w:type="dxa"/>
              <w:left w:w="110" w:type="dxa"/>
              <w:bottom w:w="55" w:type="dxa"/>
              <w:right w:w="110" w:type="dxa"/>
            </w:tcMar>
            <w:vAlign w:val="center"/>
          </w:tcPr>
          <w:p w14:paraId="5FF7AD5F" w14:textId="77777777" w:rsidR="00844235" w:rsidRDefault="00CB1808">
            <w:pPr>
              <w:spacing w:after="0"/>
            </w:pPr>
            <w:r>
              <w:rPr>
                <w:sz w:val="16"/>
              </w:rPr>
              <w:t>Zusammenarbeit mit den Eltern</w:t>
            </w:r>
          </w:p>
        </w:tc>
        <w:tc>
          <w:tcPr>
            <w:tcW w:w="225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3BC304EE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  <w:tc>
          <w:tcPr>
            <w:tcW w:w="234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43A0FC1F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</w:tr>
      <w:tr w:rsidR="00844235" w14:paraId="6D6FBFFB" w14:textId="77777777" w:rsidTr="0047681A">
        <w:trPr>
          <w:cantSplit/>
          <w:jc w:val="center"/>
        </w:trPr>
        <w:tc>
          <w:tcPr>
            <w:tcW w:w="566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55" w:type="dxa"/>
              <w:left w:w="110" w:type="dxa"/>
              <w:bottom w:w="55" w:type="dxa"/>
              <w:right w:w="110" w:type="dxa"/>
            </w:tcMar>
            <w:vAlign w:val="center"/>
          </w:tcPr>
          <w:p w14:paraId="010272C2" w14:textId="77777777" w:rsidR="00844235" w:rsidRDefault="00CB1808">
            <w:pPr>
              <w:spacing w:after="0"/>
            </w:pPr>
            <w:r>
              <w:rPr>
                <w:sz w:val="16"/>
              </w:rPr>
              <w:t>Gemeinsamer Unterricht / gemeinsame Projekte</w:t>
            </w:r>
          </w:p>
        </w:tc>
        <w:tc>
          <w:tcPr>
            <w:tcW w:w="225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55F93772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  <w:tc>
          <w:tcPr>
            <w:tcW w:w="234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54D0E861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</w:tr>
      <w:tr w:rsidR="00844235" w14:paraId="5A6807BC" w14:textId="77777777" w:rsidTr="0047681A">
        <w:trPr>
          <w:cantSplit/>
          <w:jc w:val="center"/>
        </w:trPr>
        <w:tc>
          <w:tcPr>
            <w:tcW w:w="566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55" w:type="dxa"/>
              <w:left w:w="110" w:type="dxa"/>
              <w:bottom w:w="55" w:type="dxa"/>
              <w:right w:w="110" w:type="dxa"/>
            </w:tcMar>
            <w:vAlign w:val="center"/>
          </w:tcPr>
          <w:p w14:paraId="7324EBDA" w14:textId="77777777" w:rsidR="00844235" w:rsidRDefault="00CB1808">
            <w:pPr>
              <w:spacing w:after="0"/>
            </w:pPr>
            <w:r>
              <w:rPr>
                <w:sz w:val="16"/>
              </w:rPr>
              <w:t>Bereitstellen von Lehrmitteln und Unterlagen</w:t>
            </w:r>
          </w:p>
        </w:tc>
        <w:tc>
          <w:tcPr>
            <w:tcW w:w="225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6A790B25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  <w:tc>
          <w:tcPr>
            <w:tcW w:w="234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40AD7B82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</w:tr>
      <w:tr w:rsidR="00844235" w14:paraId="304BB0A9" w14:textId="77777777" w:rsidTr="0047681A">
        <w:trPr>
          <w:cantSplit/>
          <w:jc w:val="center"/>
        </w:trPr>
        <w:tc>
          <w:tcPr>
            <w:tcW w:w="566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55" w:type="dxa"/>
              <w:left w:w="110" w:type="dxa"/>
              <w:bottom w:w="55" w:type="dxa"/>
              <w:right w:w="110" w:type="dxa"/>
            </w:tcMar>
            <w:vAlign w:val="center"/>
          </w:tcPr>
          <w:p w14:paraId="63FDAB82" w14:textId="77777777" w:rsidR="00844235" w:rsidRDefault="00CB1808">
            <w:pPr>
              <w:spacing w:after="0"/>
            </w:pPr>
            <w:r>
              <w:rPr>
                <w:sz w:val="16"/>
              </w:rPr>
              <w:t>Begleitung/Beratung bei verwaltungstechnischen Fragen</w:t>
            </w:r>
          </w:p>
        </w:tc>
        <w:tc>
          <w:tcPr>
            <w:tcW w:w="225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15A98FDE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  <w:tc>
          <w:tcPr>
            <w:tcW w:w="234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2500F1DF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</w:tr>
      <w:tr w:rsidR="00844235" w14:paraId="2F94A736" w14:textId="77777777" w:rsidTr="0047681A">
        <w:trPr>
          <w:cantSplit/>
          <w:jc w:val="center"/>
        </w:trPr>
        <w:tc>
          <w:tcPr>
            <w:tcW w:w="566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55" w:type="dxa"/>
              <w:left w:w="110" w:type="dxa"/>
              <w:bottom w:w="55" w:type="dxa"/>
              <w:right w:w="110" w:type="dxa"/>
            </w:tcMar>
            <w:vAlign w:val="center"/>
          </w:tcPr>
          <w:p w14:paraId="62C50328" w14:textId="77777777" w:rsidR="00844235" w:rsidRDefault="00CB1808">
            <w:pPr>
              <w:spacing w:after="0"/>
            </w:pPr>
            <w:r>
              <w:rPr>
                <w:sz w:val="16"/>
              </w:rPr>
              <w:t>Weitere: ______________________________________________</w:t>
            </w:r>
          </w:p>
        </w:tc>
        <w:tc>
          <w:tcPr>
            <w:tcW w:w="225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3B17057A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  <w:tc>
          <w:tcPr>
            <w:tcW w:w="234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7D39DB07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6"/>
              </w:rPr>
              <w:t>☐</w:t>
            </w:r>
          </w:p>
        </w:tc>
      </w:tr>
    </w:tbl>
    <w:p w14:paraId="08CD394D" w14:textId="77777777" w:rsidR="00844235" w:rsidRDefault="00CB1808">
      <w:r>
        <w:br w:type="page"/>
      </w:r>
    </w:p>
    <w:p w14:paraId="441BE603" w14:textId="77777777" w:rsidR="00844235" w:rsidRDefault="00CB1808">
      <w:pPr>
        <w:keepNext/>
        <w:shd w:val="clear" w:color="auto" w:fill="0F766E"/>
        <w:spacing w:before="100" w:after="100"/>
        <w:ind w:left="150" w:right="120"/>
      </w:pPr>
      <w:r>
        <w:rPr>
          <w:rFonts w:ascii="Aptos Display" w:hAnsi="Aptos Display"/>
          <w:b/>
          <w:color w:val="FFFFFF"/>
          <w:sz w:val="26"/>
        </w:rPr>
        <w:lastRenderedPageBreak/>
        <w:t>B  GESAMTERHEBUNG</w:t>
      </w:r>
    </w:p>
    <w:p w14:paraId="7D53CCEA" w14:textId="0698FAB5" w:rsidR="00844235" w:rsidRDefault="00A21220">
      <w:pPr>
        <w:pStyle w:val="FormIntro"/>
        <w:keepNext/>
      </w:pPr>
      <w:r>
        <w:t xml:space="preserve">Geben Sie bitte </w:t>
      </w:r>
      <w:r w:rsidRPr="00A21220">
        <w:rPr>
          <w:lang w:val="de-DE"/>
        </w:rPr>
        <w:t>für jeden</w:t>
      </w:r>
      <w:r w:rsidR="00CB1808" w:rsidRPr="00A21220">
        <w:rPr>
          <w:lang w:val="de-DE"/>
        </w:rPr>
        <w:t xml:space="preserve"> Indikator</w:t>
      </w:r>
      <w:r w:rsidRPr="00A21220">
        <w:rPr>
          <w:lang w:val="de-DE"/>
        </w:rPr>
        <w:t xml:space="preserve"> eine einzige</w:t>
      </w:r>
      <w:r>
        <w:t xml:space="preserve"> Option an</w:t>
      </w:r>
      <w:r w:rsidR="00CB1808">
        <w:t>.</w:t>
      </w:r>
    </w:p>
    <w:tbl>
      <w:tblPr>
        <w:tblW w:w="10297" w:type="dxa"/>
        <w:jc w:val="center"/>
        <w:tblLayout w:type="fixed"/>
        <w:tblLook w:val="04A0" w:firstRow="1" w:lastRow="0" w:firstColumn="1" w:lastColumn="0" w:noHBand="0" w:noVBand="1"/>
      </w:tblPr>
      <w:tblGrid>
        <w:gridCol w:w="5580"/>
        <w:gridCol w:w="1612"/>
        <w:gridCol w:w="1538"/>
        <w:gridCol w:w="1567"/>
      </w:tblGrid>
      <w:tr w:rsidR="00844235" w14:paraId="5521DC1D" w14:textId="77777777" w:rsidTr="0047681A">
        <w:trPr>
          <w:tblHeader/>
          <w:jc w:val="center"/>
        </w:trPr>
        <w:tc>
          <w:tcPr>
            <w:tcW w:w="5580" w:type="dxa"/>
            <w:tcBorders>
              <w:top w:val="single" w:sz="6" w:space="0" w:color="164E63"/>
              <w:left w:val="single" w:sz="6" w:space="0" w:color="164E63"/>
              <w:bottom w:val="single" w:sz="6" w:space="0" w:color="164E63"/>
              <w:right w:val="single" w:sz="6" w:space="0" w:color="164E63"/>
            </w:tcBorders>
            <w:shd w:val="clear" w:color="auto" w:fill="164E63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2E92652" w14:textId="77777777" w:rsidR="00844235" w:rsidRDefault="00CB1808">
            <w:pPr>
              <w:spacing w:after="0"/>
            </w:pPr>
            <w:proofErr w:type="spellStart"/>
            <w:r>
              <w:rPr>
                <w:b/>
                <w:color w:val="FFFFFF"/>
                <w:sz w:val="16"/>
              </w:rPr>
              <w:t>Beurteilungsbereich</w:t>
            </w:r>
            <w:proofErr w:type="spellEnd"/>
          </w:p>
        </w:tc>
        <w:tc>
          <w:tcPr>
            <w:tcW w:w="1612" w:type="dxa"/>
            <w:tcBorders>
              <w:top w:val="single" w:sz="6" w:space="0" w:color="164E63"/>
              <w:left w:val="single" w:sz="6" w:space="0" w:color="164E63"/>
              <w:bottom w:val="single" w:sz="6" w:space="0" w:color="164E63"/>
              <w:right w:val="single" w:sz="6" w:space="0" w:color="164E63"/>
            </w:tcBorders>
            <w:shd w:val="clear" w:color="auto" w:fill="164E63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56FCE44" w14:textId="77777777" w:rsidR="00844235" w:rsidRDefault="00CB1808">
            <w:pPr>
              <w:spacing w:after="0"/>
              <w:jc w:val="center"/>
            </w:pPr>
            <w:r>
              <w:rPr>
                <w:b/>
                <w:color w:val="FFFFFF"/>
                <w:sz w:val="16"/>
              </w:rPr>
              <w:t>Trifft zu</w:t>
            </w:r>
          </w:p>
        </w:tc>
        <w:tc>
          <w:tcPr>
            <w:tcW w:w="1538" w:type="dxa"/>
            <w:tcBorders>
              <w:top w:val="single" w:sz="6" w:space="0" w:color="164E63"/>
              <w:left w:val="single" w:sz="6" w:space="0" w:color="164E63"/>
              <w:bottom w:val="single" w:sz="6" w:space="0" w:color="164E63"/>
              <w:right w:val="single" w:sz="6" w:space="0" w:color="164E63"/>
            </w:tcBorders>
            <w:shd w:val="clear" w:color="auto" w:fill="164E63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D48BC33" w14:textId="77777777" w:rsidR="00844235" w:rsidRDefault="00CB1808">
            <w:pPr>
              <w:spacing w:after="0"/>
              <w:jc w:val="center"/>
            </w:pPr>
            <w:r>
              <w:rPr>
                <w:b/>
                <w:color w:val="FFFFFF"/>
                <w:sz w:val="16"/>
              </w:rPr>
              <w:t>Teilweise</w:t>
            </w:r>
          </w:p>
        </w:tc>
        <w:tc>
          <w:tcPr>
            <w:tcW w:w="1567" w:type="dxa"/>
            <w:tcBorders>
              <w:top w:val="single" w:sz="6" w:space="0" w:color="164E63"/>
              <w:left w:val="single" w:sz="6" w:space="0" w:color="164E63"/>
              <w:bottom w:val="single" w:sz="6" w:space="0" w:color="164E63"/>
              <w:right w:val="single" w:sz="6" w:space="0" w:color="164E63"/>
            </w:tcBorders>
            <w:shd w:val="clear" w:color="auto" w:fill="164E63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A68E4E4" w14:textId="77777777" w:rsidR="00844235" w:rsidRDefault="00CB1808">
            <w:pPr>
              <w:spacing w:after="0"/>
              <w:jc w:val="center"/>
            </w:pPr>
            <w:r>
              <w:rPr>
                <w:b/>
                <w:color w:val="FFFFFF"/>
                <w:sz w:val="16"/>
              </w:rPr>
              <w:t>Trifft nicht zu</w:t>
            </w:r>
          </w:p>
        </w:tc>
      </w:tr>
      <w:tr w:rsidR="00844235" w14:paraId="7999F11A" w14:textId="77777777" w:rsidTr="0047681A">
        <w:trPr>
          <w:jc w:val="center"/>
        </w:trPr>
        <w:tc>
          <w:tcPr>
            <w:tcW w:w="10297" w:type="dxa"/>
            <w:gridSpan w:val="4"/>
            <w:tcBorders>
              <w:top w:val="single" w:sz="6" w:space="0" w:color="B9D7D1"/>
              <w:left w:val="single" w:sz="6" w:space="0" w:color="B9D7D1"/>
              <w:bottom w:val="single" w:sz="6" w:space="0" w:color="B9D7D1"/>
              <w:right w:val="single" w:sz="6" w:space="0" w:color="B9D7D1"/>
            </w:tcBorders>
            <w:shd w:val="clear" w:color="auto" w:fill="E6F4F1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F0623D9" w14:textId="77777777" w:rsidR="00844235" w:rsidRDefault="00CB1808">
            <w:pPr>
              <w:spacing w:after="0"/>
            </w:pPr>
            <w:r>
              <w:rPr>
                <w:b/>
                <w:color w:val="0F766E"/>
                <w:sz w:val="20"/>
              </w:rPr>
              <w:t>1. Unterricht</w:t>
            </w:r>
          </w:p>
        </w:tc>
      </w:tr>
      <w:tr w:rsidR="00844235" w14:paraId="62E9B26D" w14:textId="77777777" w:rsidTr="0047681A">
        <w:trPr>
          <w:jc w:val="center"/>
        </w:trPr>
        <w:tc>
          <w:tcPr>
            <w:tcW w:w="10297" w:type="dxa"/>
            <w:gridSpan w:val="4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shd w:val="clear" w:color="auto" w:fill="F4F7F8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1C37845" w14:textId="77777777" w:rsidR="00844235" w:rsidRDefault="00CB1808">
            <w:pPr>
              <w:spacing w:after="0"/>
            </w:pPr>
            <w:r>
              <w:rPr>
                <w:color w:val="5F7077"/>
                <w:sz w:val="17"/>
              </w:rPr>
              <w:t>Die Lehrperson:</w:t>
            </w:r>
          </w:p>
        </w:tc>
      </w:tr>
      <w:tr w:rsidR="00844235" w14:paraId="3D2EEBDB" w14:textId="77777777" w:rsidTr="0047681A">
        <w:trPr>
          <w:cantSplit/>
          <w:jc w:val="center"/>
        </w:trPr>
        <w:tc>
          <w:tcPr>
            <w:tcW w:w="558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A6EE4C0" w14:textId="77777777" w:rsidR="00844235" w:rsidRDefault="00CB1808">
            <w:pPr>
              <w:spacing w:after="0"/>
            </w:pPr>
            <w:r>
              <w:rPr>
                <w:sz w:val="17"/>
              </w:rPr>
              <w:t>verfügt über gute Fachkompetenz.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B4A7BD5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37D6B4E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67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D8A4967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17104AE4" w14:textId="77777777" w:rsidTr="0047681A">
        <w:trPr>
          <w:cantSplit/>
          <w:jc w:val="center"/>
        </w:trPr>
        <w:tc>
          <w:tcPr>
            <w:tcW w:w="558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C1AF8B7" w14:textId="77777777" w:rsidR="00844235" w:rsidRDefault="00CB1808">
            <w:pPr>
              <w:spacing w:after="0"/>
            </w:pPr>
            <w:r>
              <w:rPr>
                <w:sz w:val="17"/>
              </w:rPr>
              <w:t>plant ihren Unterricht effizient.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1C45B3F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4ED66C4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67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28C2FBD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4BC07849" w14:textId="77777777" w:rsidTr="0047681A">
        <w:trPr>
          <w:cantSplit/>
          <w:jc w:val="center"/>
        </w:trPr>
        <w:tc>
          <w:tcPr>
            <w:tcW w:w="558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715CF83" w14:textId="77777777" w:rsidR="00844235" w:rsidRDefault="00CB1808">
            <w:pPr>
              <w:spacing w:after="0"/>
            </w:pPr>
            <w:r>
              <w:rPr>
                <w:sz w:val="17"/>
              </w:rPr>
              <w:t>besitzt gute Kenntnisse der Unterrichtssprache(n).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AC6C7C1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6EA17EC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67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DA4864A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3910AF45" w14:textId="77777777" w:rsidTr="0047681A">
        <w:trPr>
          <w:cantSplit/>
          <w:jc w:val="center"/>
        </w:trPr>
        <w:tc>
          <w:tcPr>
            <w:tcW w:w="558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1D35339" w14:textId="77777777" w:rsidR="00844235" w:rsidRDefault="00CB1808">
            <w:pPr>
              <w:spacing w:after="0"/>
            </w:pPr>
            <w:r>
              <w:rPr>
                <w:sz w:val="17"/>
              </w:rPr>
              <w:t>setzt unterschiedliche Lehrmethoden ein.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32C8F38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F7F2532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67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BC2BE70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14CEC408" w14:textId="77777777" w:rsidTr="0047681A">
        <w:trPr>
          <w:jc w:val="center"/>
        </w:trPr>
        <w:tc>
          <w:tcPr>
            <w:tcW w:w="10297" w:type="dxa"/>
            <w:gridSpan w:val="4"/>
            <w:tcBorders>
              <w:top w:val="single" w:sz="6" w:space="0" w:color="B9D7D1"/>
              <w:left w:val="single" w:sz="6" w:space="0" w:color="B9D7D1"/>
              <w:bottom w:val="single" w:sz="6" w:space="0" w:color="B9D7D1"/>
              <w:right w:val="single" w:sz="6" w:space="0" w:color="B9D7D1"/>
            </w:tcBorders>
            <w:shd w:val="clear" w:color="auto" w:fill="E6F4F1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020C913" w14:textId="77777777" w:rsidR="00844235" w:rsidRDefault="00CB1808">
            <w:pPr>
              <w:spacing w:after="0"/>
            </w:pPr>
            <w:r>
              <w:rPr>
                <w:b/>
                <w:color w:val="0F766E"/>
                <w:sz w:val="20"/>
              </w:rPr>
              <w:t>2. Begleiten und Beraten</w:t>
            </w:r>
          </w:p>
        </w:tc>
      </w:tr>
      <w:tr w:rsidR="00844235" w14:paraId="3BA7ED1F" w14:textId="77777777" w:rsidTr="0047681A">
        <w:trPr>
          <w:jc w:val="center"/>
        </w:trPr>
        <w:tc>
          <w:tcPr>
            <w:tcW w:w="10297" w:type="dxa"/>
            <w:gridSpan w:val="4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shd w:val="clear" w:color="auto" w:fill="F4F7F8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B43307C" w14:textId="77777777" w:rsidR="00844235" w:rsidRDefault="00CB1808">
            <w:pPr>
              <w:spacing w:after="0"/>
            </w:pPr>
            <w:r>
              <w:rPr>
                <w:color w:val="5F7077"/>
                <w:sz w:val="17"/>
              </w:rPr>
              <w:t>Die Lehrperson:</w:t>
            </w:r>
          </w:p>
        </w:tc>
      </w:tr>
      <w:tr w:rsidR="00844235" w14:paraId="3CA3A975" w14:textId="77777777" w:rsidTr="0047681A">
        <w:trPr>
          <w:cantSplit/>
          <w:jc w:val="center"/>
        </w:trPr>
        <w:tc>
          <w:tcPr>
            <w:tcW w:w="558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440A391" w14:textId="77777777" w:rsidR="00844235" w:rsidRDefault="00CB1808">
            <w:pPr>
              <w:spacing w:after="0"/>
            </w:pPr>
            <w:r>
              <w:rPr>
                <w:sz w:val="17"/>
              </w:rPr>
              <w:t>begleitet und berät die Schülerinnen und Schüler in ihrer Lernentwicklung.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ECFBB55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252748E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67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04E7321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17A2CAC8" w14:textId="77777777" w:rsidTr="0047681A">
        <w:trPr>
          <w:cantSplit/>
          <w:jc w:val="center"/>
        </w:trPr>
        <w:tc>
          <w:tcPr>
            <w:tcW w:w="558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DA8B9A1" w14:textId="77777777" w:rsidR="00844235" w:rsidRDefault="00CB1808">
            <w:pPr>
              <w:spacing w:after="0"/>
            </w:pPr>
            <w:r>
              <w:rPr>
                <w:sz w:val="17"/>
              </w:rPr>
              <w:t>baut positive Beziehungen zu den Schülerinnen und Schülern auf.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CE6444E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8D7570E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67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8336B28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3EB12CB9" w14:textId="77777777" w:rsidTr="0047681A">
        <w:trPr>
          <w:cantSplit/>
          <w:jc w:val="center"/>
        </w:trPr>
        <w:tc>
          <w:tcPr>
            <w:tcW w:w="558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B4A07B0" w14:textId="77777777" w:rsidR="00844235" w:rsidRDefault="00CB1808">
            <w:pPr>
              <w:spacing w:after="0"/>
            </w:pPr>
            <w:r>
              <w:rPr>
                <w:sz w:val="17"/>
              </w:rPr>
              <w:t>kommuniziert klar und gelingend mit den Schülerinnen und Schülern.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215CB25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91F2CF9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67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C0D20D4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583B7C48" w14:textId="77777777" w:rsidTr="0047681A">
        <w:trPr>
          <w:jc w:val="center"/>
        </w:trPr>
        <w:tc>
          <w:tcPr>
            <w:tcW w:w="10297" w:type="dxa"/>
            <w:gridSpan w:val="4"/>
            <w:tcBorders>
              <w:top w:val="single" w:sz="6" w:space="0" w:color="B9D7D1"/>
              <w:left w:val="single" w:sz="6" w:space="0" w:color="B9D7D1"/>
              <w:bottom w:val="single" w:sz="6" w:space="0" w:color="B9D7D1"/>
              <w:right w:val="single" w:sz="6" w:space="0" w:color="B9D7D1"/>
            </w:tcBorders>
            <w:shd w:val="clear" w:color="auto" w:fill="E6F4F1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E0D8887" w14:textId="77777777" w:rsidR="00844235" w:rsidRDefault="00CB1808">
            <w:pPr>
              <w:spacing w:after="0"/>
            </w:pPr>
            <w:r>
              <w:rPr>
                <w:b/>
                <w:color w:val="0F766E"/>
                <w:sz w:val="20"/>
              </w:rPr>
              <w:t>3. Beobachten und Bewerten</w:t>
            </w:r>
          </w:p>
        </w:tc>
      </w:tr>
      <w:tr w:rsidR="00844235" w14:paraId="2C272532" w14:textId="77777777" w:rsidTr="0047681A">
        <w:trPr>
          <w:jc w:val="center"/>
        </w:trPr>
        <w:tc>
          <w:tcPr>
            <w:tcW w:w="10297" w:type="dxa"/>
            <w:gridSpan w:val="4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shd w:val="clear" w:color="auto" w:fill="F4F7F8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D1BBCCE" w14:textId="77777777" w:rsidR="00844235" w:rsidRDefault="00CB1808">
            <w:pPr>
              <w:spacing w:after="0"/>
            </w:pPr>
            <w:r>
              <w:rPr>
                <w:color w:val="5F7077"/>
                <w:sz w:val="17"/>
              </w:rPr>
              <w:t>Die Lehrperson:</w:t>
            </w:r>
          </w:p>
        </w:tc>
      </w:tr>
      <w:tr w:rsidR="00844235" w14:paraId="437E99EE" w14:textId="77777777" w:rsidTr="0047681A">
        <w:trPr>
          <w:cantSplit/>
          <w:jc w:val="center"/>
        </w:trPr>
        <w:tc>
          <w:tcPr>
            <w:tcW w:w="558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4CABA77" w14:textId="77777777" w:rsidR="00844235" w:rsidRDefault="00CB1808">
            <w:pPr>
              <w:spacing w:after="0"/>
            </w:pPr>
            <w:r>
              <w:rPr>
                <w:sz w:val="17"/>
              </w:rPr>
              <w:t>bewertet die Lernentwicklung der Schülerinnen und Schüler.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0605620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AD4DCDF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67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32A2948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7AFB87D2" w14:textId="77777777" w:rsidTr="0047681A">
        <w:trPr>
          <w:cantSplit/>
          <w:jc w:val="center"/>
        </w:trPr>
        <w:tc>
          <w:tcPr>
            <w:tcW w:w="558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AE41314" w14:textId="77777777" w:rsidR="00844235" w:rsidRDefault="00CB1808">
            <w:pPr>
              <w:spacing w:after="0"/>
            </w:pPr>
            <w:r>
              <w:rPr>
                <w:sz w:val="17"/>
              </w:rPr>
              <w:t>erklärt Lernziele und Lernergebnisse klar und transparent.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ABCDB61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A38EE7B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67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521C126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2E5FC8D0" w14:textId="77777777" w:rsidTr="0047681A">
        <w:trPr>
          <w:cantSplit/>
          <w:jc w:val="center"/>
        </w:trPr>
        <w:tc>
          <w:tcPr>
            <w:tcW w:w="558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E968C43" w14:textId="77777777" w:rsidR="00844235" w:rsidRDefault="00CB1808">
            <w:pPr>
              <w:spacing w:after="0"/>
            </w:pPr>
            <w:r>
              <w:rPr>
                <w:sz w:val="17"/>
              </w:rPr>
              <w:t>führt das elektronische Register und die Amtsschriften gewissenhaft.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08F9B51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0463602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67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092E4C9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5A947B83" w14:textId="77777777" w:rsidTr="0047681A">
        <w:trPr>
          <w:jc w:val="center"/>
        </w:trPr>
        <w:tc>
          <w:tcPr>
            <w:tcW w:w="10297" w:type="dxa"/>
            <w:gridSpan w:val="4"/>
            <w:tcBorders>
              <w:top w:val="single" w:sz="6" w:space="0" w:color="B9D7D1"/>
              <w:left w:val="single" w:sz="6" w:space="0" w:color="B9D7D1"/>
              <w:bottom w:val="single" w:sz="6" w:space="0" w:color="B9D7D1"/>
              <w:right w:val="single" w:sz="6" w:space="0" w:color="B9D7D1"/>
            </w:tcBorders>
            <w:shd w:val="clear" w:color="auto" w:fill="E6F4F1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BA7AC94" w14:textId="77777777" w:rsidR="00844235" w:rsidRDefault="00CB1808">
            <w:pPr>
              <w:spacing w:after="0"/>
            </w:pPr>
            <w:r>
              <w:rPr>
                <w:b/>
                <w:color w:val="0F766E"/>
                <w:sz w:val="20"/>
              </w:rPr>
              <w:t>4. Engagement bei der Planung und Durchführung schulischer Tätigkeiten</w:t>
            </w:r>
          </w:p>
        </w:tc>
      </w:tr>
      <w:tr w:rsidR="00844235" w14:paraId="4B89A462" w14:textId="77777777" w:rsidTr="0047681A">
        <w:trPr>
          <w:jc w:val="center"/>
        </w:trPr>
        <w:tc>
          <w:tcPr>
            <w:tcW w:w="10297" w:type="dxa"/>
            <w:gridSpan w:val="4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shd w:val="clear" w:color="auto" w:fill="F4F7F8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D5330F3" w14:textId="77777777" w:rsidR="00844235" w:rsidRDefault="00CB1808">
            <w:pPr>
              <w:spacing w:after="0"/>
            </w:pPr>
            <w:r>
              <w:rPr>
                <w:color w:val="5F7077"/>
                <w:sz w:val="17"/>
              </w:rPr>
              <w:t>Die Lehrperson:</w:t>
            </w:r>
          </w:p>
        </w:tc>
      </w:tr>
      <w:tr w:rsidR="00844235" w14:paraId="00E54452" w14:textId="77777777" w:rsidTr="0047681A">
        <w:trPr>
          <w:cantSplit/>
          <w:jc w:val="center"/>
        </w:trPr>
        <w:tc>
          <w:tcPr>
            <w:tcW w:w="558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A740FBA" w14:textId="77777777" w:rsidR="00844235" w:rsidRDefault="00CB1808">
            <w:pPr>
              <w:spacing w:after="0"/>
            </w:pPr>
            <w:r>
              <w:rPr>
                <w:sz w:val="17"/>
              </w:rPr>
              <w:t>beteiligt sich aktiv an Schulprojekten, Ausflügen und Veranstaltungen.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18C4163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CB565AF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67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60AA193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59796BD3" w14:textId="77777777" w:rsidTr="0047681A">
        <w:trPr>
          <w:cantSplit/>
          <w:jc w:val="center"/>
        </w:trPr>
        <w:tc>
          <w:tcPr>
            <w:tcW w:w="558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67AAEF0" w14:textId="77777777" w:rsidR="00844235" w:rsidRDefault="00CB1808">
            <w:pPr>
              <w:spacing w:after="0"/>
            </w:pPr>
            <w:r>
              <w:rPr>
                <w:sz w:val="17"/>
              </w:rPr>
              <w:t>nimmt regelmäßig an den Sitzungen der Schulgremien teil.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B963362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C3E2845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67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79BA798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31133339" w14:textId="77777777" w:rsidTr="0047681A">
        <w:trPr>
          <w:cantSplit/>
          <w:jc w:val="center"/>
        </w:trPr>
        <w:tc>
          <w:tcPr>
            <w:tcW w:w="558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22A764A" w14:textId="77777777" w:rsidR="00844235" w:rsidRDefault="00CB1808">
            <w:pPr>
              <w:spacing w:after="0"/>
            </w:pPr>
            <w:r>
              <w:rPr>
                <w:sz w:val="17"/>
              </w:rPr>
              <w:t>hält vereinbarte Termine zuverlässig ein.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208B94B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3B945DE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67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5BA2465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E02C30" w14:paraId="5B6CED5C" w14:textId="77777777" w:rsidTr="0047681A">
        <w:trPr>
          <w:jc w:val="center"/>
        </w:trPr>
        <w:tc>
          <w:tcPr>
            <w:tcW w:w="10297" w:type="dxa"/>
            <w:gridSpan w:val="4"/>
            <w:tcBorders>
              <w:top w:val="single" w:sz="6" w:space="0" w:color="B9D7D1"/>
              <w:left w:val="single" w:sz="6" w:space="0" w:color="B9D7D1"/>
              <w:bottom w:val="single" w:sz="6" w:space="0" w:color="B9D7D1"/>
              <w:right w:val="single" w:sz="6" w:space="0" w:color="B9D7D1"/>
            </w:tcBorders>
            <w:shd w:val="clear" w:color="auto" w:fill="E6F4F1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5ADE667" w14:textId="77777777" w:rsidR="00E02C30" w:rsidRDefault="00E02C30">
            <w:pPr>
              <w:spacing w:after="0"/>
              <w:rPr>
                <w:b/>
                <w:color w:val="0F766E"/>
                <w:sz w:val="20"/>
              </w:rPr>
            </w:pPr>
          </w:p>
        </w:tc>
      </w:tr>
      <w:tr w:rsidR="00844235" w14:paraId="5FD27308" w14:textId="77777777" w:rsidTr="0047681A">
        <w:trPr>
          <w:jc w:val="center"/>
        </w:trPr>
        <w:tc>
          <w:tcPr>
            <w:tcW w:w="10297" w:type="dxa"/>
            <w:gridSpan w:val="4"/>
            <w:tcBorders>
              <w:top w:val="single" w:sz="6" w:space="0" w:color="B9D7D1"/>
              <w:left w:val="single" w:sz="6" w:space="0" w:color="B9D7D1"/>
              <w:bottom w:val="single" w:sz="6" w:space="0" w:color="B9D7D1"/>
              <w:right w:val="single" w:sz="6" w:space="0" w:color="B9D7D1"/>
            </w:tcBorders>
            <w:shd w:val="clear" w:color="auto" w:fill="E6F4F1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8A0E733" w14:textId="77777777" w:rsidR="00844235" w:rsidRDefault="00CB1808">
            <w:pPr>
              <w:spacing w:after="0"/>
            </w:pPr>
            <w:r>
              <w:rPr>
                <w:b/>
                <w:color w:val="0F766E"/>
                <w:sz w:val="20"/>
              </w:rPr>
              <w:lastRenderedPageBreak/>
              <w:t xml:space="preserve">5. Zusammenarbeit </w:t>
            </w:r>
            <w:proofErr w:type="spellStart"/>
            <w:r>
              <w:rPr>
                <w:b/>
                <w:color w:val="0F766E"/>
                <w:sz w:val="20"/>
              </w:rPr>
              <w:t>mit</w:t>
            </w:r>
            <w:proofErr w:type="spellEnd"/>
            <w:r>
              <w:rPr>
                <w:b/>
                <w:color w:val="0F766E"/>
                <w:sz w:val="20"/>
              </w:rPr>
              <w:t xml:space="preserve"> </w:t>
            </w:r>
            <w:proofErr w:type="spellStart"/>
            <w:r>
              <w:rPr>
                <w:b/>
                <w:color w:val="0F766E"/>
                <w:sz w:val="20"/>
              </w:rPr>
              <w:t>Erziehungsverantwortlichen</w:t>
            </w:r>
            <w:proofErr w:type="spellEnd"/>
            <w:r>
              <w:rPr>
                <w:b/>
                <w:color w:val="0F766E"/>
                <w:sz w:val="20"/>
              </w:rPr>
              <w:t xml:space="preserve"> und </w:t>
            </w:r>
            <w:proofErr w:type="spellStart"/>
            <w:r>
              <w:rPr>
                <w:b/>
                <w:color w:val="0F766E"/>
                <w:sz w:val="20"/>
              </w:rPr>
              <w:t>Schulpersonal</w:t>
            </w:r>
            <w:proofErr w:type="spellEnd"/>
          </w:p>
        </w:tc>
      </w:tr>
      <w:tr w:rsidR="00844235" w14:paraId="6E710992" w14:textId="77777777" w:rsidTr="0047681A">
        <w:trPr>
          <w:jc w:val="center"/>
        </w:trPr>
        <w:tc>
          <w:tcPr>
            <w:tcW w:w="10297" w:type="dxa"/>
            <w:gridSpan w:val="4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shd w:val="clear" w:color="auto" w:fill="F4F7F8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793DC24" w14:textId="77777777" w:rsidR="00844235" w:rsidRDefault="00CB1808">
            <w:pPr>
              <w:spacing w:after="0"/>
            </w:pPr>
            <w:r>
              <w:rPr>
                <w:color w:val="5F7077"/>
                <w:sz w:val="17"/>
              </w:rPr>
              <w:t>Die Lehrperson:</w:t>
            </w:r>
          </w:p>
        </w:tc>
      </w:tr>
      <w:tr w:rsidR="00844235" w14:paraId="39A25590" w14:textId="77777777" w:rsidTr="0047681A">
        <w:trPr>
          <w:cantSplit/>
          <w:jc w:val="center"/>
        </w:trPr>
        <w:tc>
          <w:tcPr>
            <w:tcW w:w="558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1892499" w14:textId="77777777" w:rsidR="00844235" w:rsidRDefault="00CB1808">
            <w:pPr>
              <w:spacing w:after="0"/>
            </w:pPr>
            <w:r>
              <w:rPr>
                <w:sz w:val="17"/>
              </w:rPr>
              <w:t>kommuniziert klar und transparent mit den Erziehungsberechtigten.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54DAD1F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FF71FD6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67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68CFBBE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1C078839" w14:textId="77777777" w:rsidTr="0047681A">
        <w:trPr>
          <w:cantSplit/>
          <w:jc w:val="center"/>
        </w:trPr>
        <w:tc>
          <w:tcPr>
            <w:tcW w:w="558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3B9416C" w14:textId="77777777" w:rsidR="00844235" w:rsidRDefault="00CB1808">
            <w:pPr>
              <w:spacing w:after="0"/>
            </w:pPr>
            <w:r>
              <w:rPr>
                <w:sz w:val="17"/>
              </w:rPr>
              <w:t>arbeitet effizient mit Erziehungsberechtigten zusammen.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50F9C8F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2F5E900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67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EF870AD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5B28156B" w14:textId="77777777" w:rsidTr="0047681A">
        <w:trPr>
          <w:cantSplit/>
          <w:jc w:val="center"/>
        </w:trPr>
        <w:tc>
          <w:tcPr>
            <w:tcW w:w="558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801B16B" w14:textId="77777777" w:rsidR="00844235" w:rsidRDefault="00CB1808">
            <w:pPr>
              <w:spacing w:after="0"/>
            </w:pPr>
            <w:r>
              <w:rPr>
                <w:sz w:val="17"/>
              </w:rPr>
              <w:t>arbeitet effizient mit Kolleginnen, Kollegen und dem Schulpersonal zusammen.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4005759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C23C660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67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37E30EF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13960A02" w14:textId="77777777" w:rsidTr="0047681A">
        <w:trPr>
          <w:jc w:val="center"/>
        </w:trPr>
        <w:tc>
          <w:tcPr>
            <w:tcW w:w="10297" w:type="dxa"/>
            <w:gridSpan w:val="4"/>
            <w:tcBorders>
              <w:top w:val="single" w:sz="6" w:space="0" w:color="B9D7D1"/>
              <w:left w:val="single" w:sz="6" w:space="0" w:color="B9D7D1"/>
              <w:bottom w:val="single" w:sz="6" w:space="0" w:color="B9D7D1"/>
              <w:right w:val="single" w:sz="6" w:space="0" w:color="B9D7D1"/>
            </w:tcBorders>
            <w:shd w:val="clear" w:color="auto" w:fill="E6F4F1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BCA867C" w14:textId="77777777" w:rsidR="00844235" w:rsidRDefault="00CB1808">
            <w:pPr>
              <w:spacing w:after="0"/>
            </w:pPr>
            <w:r>
              <w:rPr>
                <w:b/>
                <w:color w:val="0F766E"/>
                <w:sz w:val="20"/>
              </w:rPr>
              <w:t>6. Sich weiterentwickeln</w:t>
            </w:r>
          </w:p>
        </w:tc>
      </w:tr>
      <w:tr w:rsidR="00844235" w14:paraId="791195A7" w14:textId="77777777" w:rsidTr="0047681A">
        <w:trPr>
          <w:jc w:val="center"/>
        </w:trPr>
        <w:tc>
          <w:tcPr>
            <w:tcW w:w="10297" w:type="dxa"/>
            <w:gridSpan w:val="4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shd w:val="clear" w:color="auto" w:fill="F4F7F8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E0AA2B9" w14:textId="77777777" w:rsidR="00844235" w:rsidRDefault="00CB1808">
            <w:pPr>
              <w:spacing w:after="0"/>
            </w:pPr>
            <w:r>
              <w:rPr>
                <w:color w:val="5F7077"/>
                <w:sz w:val="17"/>
              </w:rPr>
              <w:t>Die Lehrperson:</w:t>
            </w:r>
          </w:p>
        </w:tc>
      </w:tr>
      <w:tr w:rsidR="00844235" w14:paraId="3B2987FA" w14:textId="77777777" w:rsidTr="0047681A">
        <w:trPr>
          <w:cantSplit/>
          <w:jc w:val="center"/>
        </w:trPr>
        <w:tc>
          <w:tcPr>
            <w:tcW w:w="558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2A73103" w14:textId="77777777" w:rsidR="00844235" w:rsidRDefault="00CB1808">
            <w:pPr>
              <w:spacing w:after="0"/>
            </w:pPr>
            <w:r>
              <w:rPr>
                <w:sz w:val="17"/>
              </w:rPr>
              <w:t>besucht Fortbildungsveranstaltungen.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31017FB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B74D47F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67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C08DD96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1D5A8C83" w14:textId="77777777" w:rsidTr="0047681A">
        <w:trPr>
          <w:cantSplit/>
          <w:jc w:val="center"/>
        </w:trPr>
        <w:tc>
          <w:tcPr>
            <w:tcW w:w="558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3525C69" w14:textId="77777777" w:rsidR="00844235" w:rsidRDefault="00CB1808">
            <w:pPr>
              <w:spacing w:after="0"/>
            </w:pPr>
            <w:r>
              <w:rPr>
                <w:sz w:val="17"/>
              </w:rPr>
              <w:t>reflektiert kritisch über das eigene Handeln und die berufliche Entwicklung.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9AFF2C6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E016C78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67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7AB2FEE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  <w:tr w:rsidR="00844235" w14:paraId="3B26F0C3" w14:textId="77777777" w:rsidTr="0047681A">
        <w:trPr>
          <w:cantSplit/>
          <w:jc w:val="center"/>
        </w:trPr>
        <w:tc>
          <w:tcPr>
            <w:tcW w:w="5580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5CD4945" w14:textId="77777777" w:rsidR="00844235" w:rsidRDefault="00CB1808">
            <w:pPr>
              <w:spacing w:after="0"/>
            </w:pPr>
            <w:r>
              <w:rPr>
                <w:sz w:val="17"/>
              </w:rPr>
              <w:t>ist offen für Innovation und engagiert sich für die kontinuierliche Weiterentwicklung ihrer beruflichen Kompetenzen.</w:t>
            </w:r>
          </w:p>
        </w:tc>
        <w:tc>
          <w:tcPr>
            <w:tcW w:w="1612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F80A114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38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4B03AE8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  <w:tc>
          <w:tcPr>
            <w:tcW w:w="1567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7D0AA6E" w14:textId="77777777" w:rsidR="00844235" w:rsidRDefault="00CB1808">
            <w:pPr>
              <w:spacing w:after="0"/>
              <w:jc w:val="center"/>
            </w:pPr>
            <w:r>
              <w:rPr>
                <w:color w:val="0F766E"/>
                <w:sz w:val="28"/>
              </w:rPr>
              <w:t>☐</w:t>
            </w:r>
          </w:p>
        </w:tc>
      </w:tr>
    </w:tbl>
    <w:p w14:paraId="5FEF4886" w14:textId="50AAD26D" w:rsidR="00844235" w:rsidRDefault="00844235"/>
    <w:p w14:paraId="2239691A" w14:textId="77777777" w:rsidR="00E02C30" w:rsidRDefault="00E02C30"/>
    <w:p w14:paraId="70974F70" w14:textId="77777777" w:rsidR="00E02C30" w:rsidRDefault="00E02C30"/>
    <w:p w14:paraId="79BE14CB" w14:textId="77777777" w:rsidR="00844235" w:rsidRDefault="00CB1808">
      <w:pPr>
        <w:keepNext/>
        <w:shd w:val="clear" w:color="auto" w:fill="0F766E"/>
        <w:spacing w:before="100" w:after="100"/>
        <w:ind w:left="150" w:right="120"/>
      </w:pPr>
      <w:r>
        <w:rPr>
          <w:rFonts w:ascii="Aptos Display" w:hAnsi="Aptos Display"/>
          <w:b/>
          <w:color w:val="FFFFFF"/>
          <w:sz w:val="26"/>
        </w:rPr>
        <w:t>C  QUANTIFIZIERUNG DER GELEISTETEN ARBEIT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734"/>
        <w:gridCol w:w="4734"/>
      </w:tblGrid>
      <w:tr w:rsidR="00844235" w14:paraId="38423F68" w14:textId="77777777">
        <w:trPr>
          <w:jc w:val="center"/>
        </w:trPr>
        <w:tc>
          <w:tcPr>
            <w:tcW w:w="4734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shd w:val="clear" w:color="auto" w:fill="E6F4F1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C30A0F7" w14:textId="77777777" w:rsidR="00844235" w:rsidRDefault="00CB1808">
            <w:pPr>
              <w:spacing w:after="0"/>
            </w:pPr>
            <w:r>
              <w:rPr>
                <w:b/>
                <w:color w:val="164E63"/>
              </w:rPr>
              <w:t>Kopräsenz in der Klasse</w:t>
            </w:r>
          </w:p>
        </w:tc>
        <w:tc>
          <w:tcPr>
            <w:tcW w:w="4734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shd w:val="clear" w:color="auto" w:fill="E6F4F1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09BE8E4" w14:textId="77777777" w:rsidR="00844235" w:rsidRDefault="00CB1808">
            <w:pPr>
              <w:spacing w:after="0"/>
            </w:pPr>
            <w:r>
              <w:rPr>
                <w:b/>
                <w:color w:val="164E63"/>
              </w:rPr>
              <w:t>Tätigkeiten außerhalb des Unterrichts</w:t>
            </w:r>
          </w:p>
        </w:tc>
      </w:tr>
      <w:tr w:rsidR="00844235" w14:paraId="288BDF0D" w14:textId="77777777">
        <w:trPr>
          <w:jc w:val="center"/>
        </w:trPr>
        <w:tc>
          <w:tcPr>
            <w:tcW w:w="4734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08744AF" w14:textId="681A3687" w:rsidR="00844235" w:rsidRDefault="00CB1808">
            <w:pPr>
              <w:spacing w:after="0"/>
            </w:pPr>
            <w:proofErr w:type="spellStart"/>
            <w:r>
              <w:rPr>
                <w:sz w:val="22"/>
              </w:rPr>
              <w:t>Stunden</w:t>
            </w:r>
            <w:proofErr w:type="spellEnd"/>
            <w:r>
              <w:rPr>
                <w:sz w:val="22"/>
              </w:rPr>
              <w:t>:  __________</w:t>
            </w:r>
          </w:p>
        </w:tc>
        <w:tc>
          <w:tcPr>
            <w:tcW w:w="4734" w:type="dxa"/>
            <w:tcBorders>
              <w:top w:val="single" w:sz="6" w:space="0" w:color="D7E1E3"/>
              <w:left w:val="single" w:sz="6" w:space="0" w:color="D7E1E3"/>
              <w:bottom w:val="single" w:sz="6" w:space="0" w:color="D7E1E3"/>
              <w:right w:val="single" w:sz="6" w:space="0" w:color="D7E1E3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062C77D" w14:textId="77777777" w:rsidR="00844235" w:rsidRDefault="00CB1808">
            <w:pPr>
              <w:spacing w:after="0"/>
            </w:pPr>
            <w:r>
              <w:rPr>
                <w:b/>
                <w:sz w:val="22"/>
              </w:rPr>
              <w:t>Insgesamt:  __________________</w:t>
            </w:r>
          </w:p>
        </w:tc>
      </w:tr>
    </w:tbl>
    <w:p w14:paraId="18F8CAFE" w14:textId="77777777" w:rsidR="00844235" w:rsidRDefault="00CB1808">
      <w:pPr>
        <w:pStyle w:val="FormIntro"/>
      </w:pPr>
      <w:r>
        <w:t>Der Arbeitsaufwand der Tutorin/des Tutors wird gemäß den schulinternen Vereinbarungen vergütet.</w:t>
      </w:r>
    </w:p>
    <w:p w14:paraId="1B9040E0" w14:textId="77777777" w:rsidR="00844235" w:rsidRDefault="00844235">
      <w:pPr>
        <w:spacing w:before="280"/>
      </w:pPr>
    </w:p>
    <w:tbl>
      <w:tblPr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4734"/>
        <w:gridCol w:w="4734"/>
      </w:tblGrid>
      <w:tr w:rsidR="00844235" w14:paraId="44A561C0" w14:textId="77777777" w:rsidTr="0047681A">
        <w:tc>
          <w:tcPr>
            <w:tcW w:w="4734" w:type="dxa"/>
            <w:tcBorders>
              <w:top w:val="single" w:sz="5" w:space="0" w:color="C8D6D9"/>
              <w:left w:val="single" w:sz="5" w:space="0" w:color="C8D6D9"/>
              <w:bottom w:val="single" w:sz="5" w:space="0" w:color="C8D6D9"/>
              <w:right w:val="single" w:sz="5" w:space="0" w:color="C8D6D9"/>
            </w:tcBorders>
            <w:shd w:val="clear" w:color="auto" w:fill="E6F4F1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815999C" w14:textId="77777777" w:rsidR="00844235" w:rsidRDefault="00CB1808">
            <w:pPr>
              <w:spacing w:after="0"/>
            </w:pPr>
            <w:r>
              <w:rPr>
                <w:b/>
                <w:color w:val="164E63"/>
              </w:rPr>
              <w:t>Ort und Datum</w:t>
            </w:r>
          </w:p>
        </w:tc>
        <w:tc>
          <w:tcPr>
            <w:tcW w:w="4734" w:type="dxa"/>
            <w:tcBorders>
              <w:top w:val="single" w:sz="5" w:space="0" w:color="C8D6D9"/>
              <w:left w:val="single" w:sz="5" w:space="0" w:color="C8D6D9"/>
              <w:bottom w:val="single" w:sz="5" w:space="0" w:color="C8D6D9"/>
              <w:right w:val="single" w:sz="5" w:space="0" w:color="C8D6D9"/>
            </w:tcBorders>
            <w:shd w:val="clear" w:color="auto" w:fill="E6F4F1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FB2AD0B" w14:textId="77777777" w:rsidR="00844235" w:rsidRDefault="00CB1808">
            <w:pPr>
              <w:spacing w:after="0"/>
            </w:pPr>
            <w:r>
              <w:rPr>
                <w:b/>
                <w:color w:val="164E63"/>
              </w:rPr>
              <w:t>Unterschrift der Tutorin/des Tutors</w:t>
            </w:r>
          </w:p>
        </w:tc>
      </w:tr>
      <w:tr w:rsidR="00844235" w14:paraId="23AA6FE9" w14:textId="77777777" w:rsidTr="0047681A">
        <w:tc>
          <w:tcPr>
            <w:tcW w:w="4734" w:type="dxa"/>
            <w:tcBorders>
              <w:top w:val="single" w:sz="5" w:space="0" w:color="C8D6D9"/>
              <w:left w:val="single" w:sz="5" w:space="0" w:color="C8D6D9"/>
              <w:bottom w:val="single" w:sz="5" w:space="0" w:color="C8D6D9"/>
              <w:right w:val="single" w:sz="5" w:space="0" w:color="C8D6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7A3EC07" w14:textId="77777777" w:rsidR="00844235" w:rsidRDefault="00CB1808">
            <w:pPr>
              <w:spacing w:after="0"/>
            </w:pPr>
            <w:r>
              <w:rPr>
                <w:sz w:val="20"/>
              </w:rPr>
              <w:t>________________________________</w:t>
            </w:r>
          </w:p>
        </w:tc>
        <w:tc>
          <w:tcPr>
            <w:tcW w:w="4734" w:type="dxa"/>
            <w:tcBorders>
              <w:top w:val="single" w:sz="5" w:space="0" w:color="C8D6D9"/>
              <w:left w:val="single" w:sz="5" w:space="0" w:color="C8D6D9"/>
              <w:bottom w:val="single" w:sz="5" w:space="0" w:color="C8D6D9"/>
              <w:right w:val="single" w:sz="5" w:space="0" w:color="C8D6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6A283E4" w14:textId="77777777" w:rsidR="00844235" w:rsidRDefault="00CB1808">
            <w:pPr>
              <w:spacing w:after="0"/>
            </w:pPr>
            <w:r>
              <w:rPr>
                <w:sz w:val="20"/>
              </w:rPr>
              <w:t>________________________________</w:t>
            </w:r>
          </w:p>
        </w:tc>
      </w:tr>
    </w:tbl>
    <w:p w14:paraId="5C940C51" w14:textId="77777777" w:rsidR="00CB1808" w:rsidRDefault="00CB1808"/>
    <w:sectPr w:rsidR="00CB1808" w:rsidSect="0047681A">
      <w:pgSz w:w="12240" w:h="15840"/>
      <w:pgMar w:top="1440" w:right="879" w:bottom="822" w:left="879" w:header="788" w:footer="31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E96DE" w14:textId="77777777" w:rsidR="005553BA" w:rsidRDefault="005553BA">
      <w:pPr>
        <w:spacing w:after="0" w:line="240" w:lineRule="auto"/>
      </w:pPr>
      <w:r>
        <w:separator/>
      </w:r>
    </w:p>
  </w:endnote>
  <w:endnote w:type="continuationSeparator" w:id="0">
    <w:p w14:paraId="70EEB97C" w14:textId="77777777" w:rsidR="005553BA" w:rsidRDefault="00555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D903B" w14:textId="77777777" w:rsidR="00D70E13" w:rsidRDefault="00D70E1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48D91" w14:textId="76B64B04" w:rsidR="00844235" w:rsidRDefault="00162311">
    <w:pPr>
      <w:pStyle w:val="Fuzeile"/>
      <w:jc w:val="center"/>
    </w:pPr>
    <w:r w:rsidRPr="00162311">
      <w:rPr>
        <w:color w:val="7A8B91"/>
        <w:sz w:val="15"/>
      </w:rPr>
      <w:ptab w:relativeTo="margin" w:alignment="center" w:leader="none"/>
    </w:r>
    <w:proofErr w:type="spellStart"/>
    <w:r>
      <w:rPr>
        <w:color w:val="7A8B91"/>
        <w:sz w:val="15"/>
      </w:rPr>
      <w:t>Allegato</w:t>
    </w:r>
    <w:proofErr w:type="spellEnd"/>
    <w:r>
      <w:rPr>
        <w:color w:val="7A8B91"/>
        <w:sz w:val="15"/>
      </w:rPr>
      <w:t xml:space="preserve"> B – Anlage B</w:t>
    </w:r>
    <w:r w:rsidRPr="00162311">
      <w:rPr>
        <w:color w:val="7A8B91"/>
        <w:sz w:val="15"/>
      </w:rPr>
      <w:ptab w:relativeTo="margin" w:alignment="right" w:leader="none"/>
    </w:r>
    <w:r w:rsidRPr="00162311">
      <w:rPr>
        <w:color w:val="7A8B91"/>
        <w:sz w:val="15"/>
      </w:rPr>
      <w:fldChar w:fldCharType="begin"/>
    </w:r>
    <w:r w:rsidRPr="00162311">
      <w:rPr>
        <w:color w:val="7A8B91"/>
        <w:sz w:val="15"/>
      </w:rPr>
      <w:instrText>PAGE   \* MERGEFORMAT</w:instrText>
    </w:r>
    <w:r w:rsidRPr="00162311">
      <w:rPr>
        <w:color w:val="7A8B91"/>
        <w:sz w:val="15"/>
      </w:rPr>
      <w:fldChar w:fldCharType="separate"/>
    </w:r>
    <w:r w:rsidRPr="00162311">
      <w:rPr>
        <w:color w:val="7A8B91"/>
        <w:sz w:val="15"/>
        <w:lang w:val="de-DE"/>
      </w:rPr>
      <w:t>1</w:t>
    </w:r>
    <w:r w:rsidRPr="00162311">
      <w:rPr>
        <w:color w:val="7A8B91"/>
        <w:sz w:val="1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77046" w14:textId="77777777" w:rsidR="00D70E13" w:rsidRDefault="00D70E1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C56A2" w14:textId="77777777" w:rsidR="005553BA" w:rsidRDefault="005553BA">
      <w:pPr>
        <w:spacing w:after="0" w:line="240" w:lineRule="auto"/>
      </w:pPr>
      <w:r>
        <w:separator/>
      </w:r>
    </w:p>
  </w:footnote>
  <w:footnote w:type="continuationSeparator" w:id="0">
    <w:p w14:paraId="580E57A2" w14:textId="77777777" w:rsidR="005553BA" w:rsidRDefault="005553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016F5" w14:textId="77777777" w:rsidR="00D70E13" w:rsidRDefault="00D70E1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8D2C8" w14:textId="77777777" w:rsidR="00844235" w:rsidRDefault="00CB1808">
    <w:pPr>
      <w:pStyle w:val="Kopfzeile"/>
      <w:jc w:val="right"/>
    </w:pPr>
    <w:r>
      <w:rPr>
        <w:b/>
        <w:color w:val="0F766E"/>
        <w:sz w:val="16"/>
      </w:rPr>
      <w:t>ANLAGE B  |  ALLEGATO B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15600" w14:textId="77777777" w:rsidR="00D70E13" w:rsidRDefault="00D70E1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16866903">
    <w:abstractNumId w:val="8"/>
  </w:num>
  <w:num w:numId="2" w16cid:durableId="212930751">
    <w:abstractNumId w:val="6"/>
  </w:num>
  <w:num w:numId="3" w16cid:durableId="1428312111">
    <w:abstractNumId w:val="5"/>
  </w:num>
  <w:num w:numId="4" w16cid:durableId="2083062793">
    <w:abstractNumId w:val="4"/>
  </w:num>
  <w:num w:numId="5" w16cid:durableId="937755760">
    <w:abstractNumId w:val="7"/>
  </w:num>
  <w:num w:numId="6" w16cid:durableId="1304695683">
    <w:abstractNumId w:val="3"/>
  </w:num>
  <w:num w:numId="7" w16cid:durableId="783383308">
    <w:abstractNumId w:val="2"/>
  </w:num>
  <w:num w:numId="8" w16cid:durableId="1464351306">
    <w:abstractNumId w:val="1"/>
  </w:num>
  <w:num w:numId="9" w16cid:durableId="223953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62311"/>
    <w:rsid w:val="0029639D"/>
    <w:rsid w:val="00326F90"/>
    <w:rsid w:val="0047681A"/>
    <w:rsid w:val="005173CB"/>
    <w:rsid w:val="005553BA"/>
    <w:rsid w:val="00571B69"/>
    <w:rsid w:val="00807F01"/>
    <w:rsid w:val="00844235"/>
    <w:rsid w:val="00A21220"/>
    <w:rsid w:val="00AA1D8D"/>
    <w:rsid w:val="00B47730"/>
    <w:rsid w:val="00CB0664"/>
    <w:rsid w:val="00CB1808"/>
    <w:rsid w:val="00D70E13"/>
    <w:rsid w:val="00E02C30"/>
    <w:rsid w:val="00EF7E41"/>
    <w:rsid w:val="00F457C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ACCEC31"/>
  <w14:defaultImageDpi w14:val="300"/>
  <w15:docId w15:val="{B9BAF4CA-18ED-4FC2-A24F-37A6B2B61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  <w:pPr>
      <w:spacing w:after="80"/>
    </w:pPr>
    <w:rPr>
      <w:rFonts w:ascii="Aptos" w:hAnsi="Aptos"/>
      <w:color w:val="20343B"/>
      <w:sz w:val="18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FormIntro">
    <w:name w:val="Form Intro"/>
    <w:pPr>
      <w:spacing w:after="120"/>
    </w:pPr>
    <w:rPr>
      <w:rFonts w:ascii="Aptos" w:hAnsi="Aptos"/>
      <w:color w:val="53666D"/>
      <w:sz w:val="18"/>
    </w:rPr>
  </w:style>
  <w:style w:type="character" w:styleId="Platzhaltertext">
    <w:name w:val="Placeholder Text"/>
    <w:basedOn w:val="Absatz-Standardschriftart"/>
    <w:uiPriority w:val="99"/>
    <w:semiHidden/>
    <w:rsid w:val="0016231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883</Words>
  <Characters>5404</Characters>
  <Application>Microsoft Office Word</Application>
  <DocSecurity>0</DocSecurity>
  <Lines>360</Lines>
  <Paragraphs>349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Anlage B – Bewertungsraster Tutor</vt:lpstr>
      <vt:lpstr/>
    </vt:vector>
  </TitlesOfParts>
  <Manager/>
  <Company/>
  <LinksUpToDate>false</LinksUpToDate>
  <CharactersWithSpaces>5938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B – Bewertungsraster Tutor</dc:title>
  <dc:subject>Modernes zweisprachiges Formular</dc:subject>
  <dc:creator>Canins, Romy</dc:creator>
  <cp:keywords/>
  <dc:description>generated by python-docx</dc:description>
  <cp:lastModifiedBy>Canins, Romy</cp:lastModifiedBy>
  <cp:revision>8</cp:revision>
  <dcterms:created xsi:type="dcterms:W3CDTF">2026-08-24T09:28:00Z</dcterms:created>
  <dcterms:modified xsi:type="dcterms:W3CDTF">2026-08-27T06:31:00Z</dcterms:modified>
  <cp:category/>
</cp:coreProperties>
</file>