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310"/>
        <w:gridCol w:w="5008"/>
      </w:tblGrid>
      <w:tr w:rsidR="00DF63B2" w14:paraId="36777AF9" w14:textId="77777777" w:rsidTr="004C5ED2">
        <w:trPr>
          <w:cantSplit/>
          <w:jc w:val="center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183B56"/>
            <w:tcMar>
              <w:top w:w="190" w:type="dxa"/>
              <w:left w:w="220" w:type="dxa"/>
              <w:bottom w:w="180" w:type="dxa"/>
              <w:right w:w="220" w:type="dxa"/>
            </w:tcMar>
            <w:vAlign w:val="center"/>
          </w:tcPr>
          <w:p w14:paraId="29D2EA2E" w14:textId="77777777" w:rsidR="00DF63B2" w:rsidRDefault="00310CCD">
            <w:pPr>
              <w:spacing w:after="60"/>
            </w:pPr>
            <w:r>
              <w:rPr>
                <w:b/>
                <w:color w:val="FFFFFF"/>
                <w:sz w:val="34"/>
              </w:rPr>
              <w:t>BESTÄTIGUNG</w:t>
            </w:r>
          </w:p>
          <w:p w14:paraId="2B9C85A4" w14:textId="77777777" w:rsidR="00DF63B2" w:rsidRPr="004C5ED2" w:rsidRDefault="00310CCD">
            <w:pPr>
              <w:spacing w:after="0"/>
              <w:rPr>
                <w:color w:val="FFFFFF"/>
                <w:sz w:val="24"/>
                <w:szCs w:val="24"/>
              </w:rPr>
            </w:pPr>
            <w:r w:rsidRPr="004C5ED2">
              <w:rPr>
                <w:color w:val="FFFFFF"/>
                <w:sz w:val="24"/>
                <w:szCs w:val="24"/>
              </w:rPr>
              <w:t xml:space="preserve">über den </w:t>
            </w:r>
            <w:proofErr w:type="spellStart"/>
            <w:r w:rsidRPr="004C5ED2">
              <w:rPr>
                <w:color w:val="FFFFFF"/>
                <w:sz w:val="24"/>
                <w:szCs w:val="24"/>
              </w:rPr>
              <w:t>Abschluss</w:t>
            </w:r>
            <w:proofErr w:type="spellEnd"/>
            <w:r w:rsidRPr="004C5ED2">
              <w:rPr>
                <w:color w:val="FFFFFF"/>
                <w:sz w:val="24"/>
                <w:szCs w:val="24"/>
              </w:rPr>
              <w:t xml:space="preserve"> der </w:t>
            </w:r>
            <w:proofErr w:type="spellStart"/>
            <w:r w:rsidRPr="004C5ED2">
              <w:rPr>
                <w:color w:val="FFFFFF"/>
                <w:sz w:val="24"/>
                <w:szCs w:val="24"/>
              </w:rPr>
              <w:t>Berufseingangsphase</w:t>
            </w:r>
            <w:proofErr w:type="spellEnd"/>
          </w:p>
          <w:p w14:paraId="1B6EB37A" w14:textId="77777777" w:rsidR="004C5ED2" w:rsidRPr="004C5ED2" w:rsidRDefault="004C5ED2">
            <w:pPr>
              <w:spacing w:after="0"/>
              <w:rPr>
                <w:sz w:val="22"/>
              </w:rPr>
            </w:pPr>
          </w:p>
        </w:tc>
        <w:tc>
          <w:tcPr>
            <w:tcW w:w="5008" w:type="dxa"/>
            <w:tcBorders>
              <w:top w:val="nil"/>
              <w:left w:val="nil"/>
              <w:bottom w:val="nil"/>
              <w:right w:val="nil"/>
            </w:tcBorders>
            <w:shd w:val="clear" w:color="auto" w:fill="1FA6A6"/>
            <w:tcMar>
              <w:top w:w="190" w:type="dxa"/>
              <w:left w:w="220" w:type="dxa"/>
              <w:bottom w:w="180" w:type="dxa"/>
              <w:right w:w="220" w:type="dxa"/>
            </w:tcMar>
            <w:vAlign w:val="center"/>
          </w:tcPr>
          <w:p w14:paraId="00E81977" w14:textId="77777777" w:rsidR="00DF63B2" w:rsidRPr="004C5ED2" w:rsidRDefault="00310CCD">
            <w:pPr>
              <w:spacing w:after="60"/>
              <w:jc w:val="right"/>
              <w:rPr>
                <w:sz w:val="34"/>
                <w:szCs w:val="34"/>
              </w:rPr>
            </w:pPr>
            <w:r w:rsidRPr="004C5ED2">
              <w:rPr>
                <w:b/>
                <w:color w:val="FFFFFF"/>
                <w:sz w:val="34"/>
                <w:szCs w:val="34"/>
              </w:rPr>
              <w:t>DICHIARAZIONE</w:t>
            </w:r>
          </w:p>
          <w:p w14:paraId="6325A6A9" w14:textId="6F9EE6ED" w:rsidR="00DF63B2" w:rsidRPr="004C5ED2" w:rsidRDefault="00310CCD" w:rsidP="004C5ED2">
            <w:pPr>
              <w:spacing w:after="0"/>
              <w:ind w:left="-134"/>
              <w:jc w:val="right"/>
              <w:rPr>
                <w:sz w:val="24"/>
                <w:szCs w:val="24"/>
              </w:rPr>
            </w:pPr>
            <w:r w:rsidRPr="004C5ED2">
              <w:rPr>
                <w:color w:val="FFFFFF"/>
                <w:sz w:val="24"/>
                <w:szCs w:val="24"/>
              </w:rPr>
              <w:t xml:space="preserve">di assolvimento del </w:t>
            </w:r>
            <w:proofErr w:type="spellStart"/>
            <w:r w:rsidRPr="004C5ED2">
              <w:rPr>
                <w:color w:val="FFFFFF"/>
                <w:sz w:val="24"/>
                <w:szCs w:val="24"/>
              </w:rPr>
              <w:t>periodo</w:t>
            </w:r>
            <w:proofErr w:type="spellEnd"/>
            <w:r w:rsidRPr="004C5ED2">
              <w:rPr>
                <w:color w:val="FFFFFF"/>
                <w:sz w:val="24"/>
                <w:szCs w:val="24"/>
              </w:rPr>
              <w:t xml:space="preserve"> di </w:t>
            </w:r>
            <w:proofErr w:type="spellStart"/>
            <w:r w:rsidRPr="004C5ED2">
              <w:rPr>
                <w:color w:val="FFFFFF"/>
                <w:sz w:val="24"/>
                <w:szCs w:val="24"/>
              </w:rPr>
              <w:t>inserimento</w:t>
            </w:r>
            <w:proofErr w:type="spellEnd"/>
            <w:r w:rsidR="004C5ED2" w:rsidRPr="004C5ED2">
              <w:rPr>
                <w:color w:val="FFFFFF"/>
                <w:sz w:val="24"/>
                <w:szCs w:val="24"/>
              </w:rPr>
              <w:t xml:space="preserve"> </w:t>
            </w:r>
            <w:proofErr w:type="spellStart"/>
            <w:r w:rsidR="004C5ED2" w:rsidRPr="004C5ED2">
              <w:rPr>
                <w:color w:val="FFFFFF"/>
                <w:sz w:val="24"/>
                <w:szCs w:val="24"/>
              </w:rPr>
              <w:t>p</w:t>
            </w:r>
            <w:r w:rsidRPr="004C5ED2">
              <w:rPr>
                <w:color w:val="FFFFFF"/>
                <w:sz w:val="24"/>
                <w:szCs w:val="24"/>
              </w:rPr>
              <w:t>rofessionale</w:t>
            </w:r>
            <w:proofErr w:type="spellEnd"/>
          </w:p>
        </w:tc>
      </w:tr>
    </w:tbl>
    <w:p w14:paraId="41157D9F" w14:textId="77777777" w:rsidR="004C5ED2" w:rsidRPr="004C5ED2" w:rsidRDefault="004C5ED2">
      <w:pPr>
        <w:spacing w:before="60" w:after="40"/>
        <w:jc w:val="right"/>
        <w:rPr>
          <w:sz w:val="22"/>
        </w:rPr>
      </w:pPr>
    </w:p>
    <w:tbl>
      <w:tblPr>
        <w:tblW w:w="10440" w:type="dxa"/>
        <w:jc w:val="center"/>
        <w:tblLayout w:type="fixed"/>
        <w:tblLook w:val="04A0" w:firstRow="1" w:lastRow="0" w:firstColumn="1" w:lastColumn="0" w:noHBand="0" w:noVBand="1"/>
      </w:tblPr>
      <w:tblGrid>
        <w:gridCol w:w="5188"/>
        <w:gridCol w:w="5188"/>
        <w:gridCol w:w="64"/>
      </w:tblGrid>
      <w:tr w:rsidR="00DF63B2" w14:paraId="22562EA7" w14:textId="77777777" w:rsidTr="00D909C6">
        <w:trPr>
          <w:gridAfter w:val="1"/>
          <w:wAfter w:w="64" w:type="dxa"/>
          <w:cantSplit/>
          <w:jc w:val="center"/>
        </w:trPr>
        <w:tc>
          <w:tcPr>
            <w:tcW w:w="5188" w:type="dxa"/>
            <w:tcBorders>
              <w:bottom w:val="single" w:sz="6" w:space="0" w:color="D7E1E7"/>
            </w:tcBorders>
            <w:shd w:val="clear" w:color="auto" w:fill="FFFFFF"/>
            <w:tcMar>
              <w:top w:w="85" w:type="dxa"/>
              <w:left w:w="130" w:type="dxa"/>
              <w:bottom w:w="85" w:type="dxa"/>
              <w:right w:w="130" w:type="dxa"/>
            </w:tcMar>
            <w:vAlign w:val="center"/>
          </w:tcPr>
          <w:p w14:paraId="6D266483" w14:textId="77777777" w:rsidR="00DF63B2" w:rsidRPr="00D909C6" w:rsidRDefault="00310CCD">
            <w:pPr>
              <w:spacing w:after="40"/>
              <w:rPr>
                <w:sz w:val="16"/>
                <w:szCs w:val="16"/>
              </w:rPr>
            </w:pPr>
            <w:r w:rsidRPr="00D909C6">
              <w:rPr>
                <w:b/>
                <w:color w:val="607580"/>
                <w:sz w:val="16"/>
                <w:szCs w:val="16"/>
              </w:rPr>
              <w:t>DATUM</w:t>
            </w:r>
          </w:p>
          <w:p w14:paraId="74EAE947" w14:textId="77777777" w:rsidR="00DF63B2" w:rsidRDefault="00310CCD">
            <w:pPr>
              <w:spacing w:after="0"/>
            </w:pPr>
            <w:sdt>
              <w:sdtPr>
                <w:alias w:val="DATUM_DE"/>
                <w:tag w:val="DATUM_DE"/>
                <w:id w:val="-444614981"/>
                <w:text/>
              </w:sdtPr>
              <w:sdtEndPr/>
              <w:sdtContent>
                <w:r>
                  <w:rPr>
                    <w:color w:val="183B56"/>
                    <w:sz w:val="19"/>
                  </w:rPr>
                  <w:t>{{DATUM_DE}}</w:t>
                </w:r>
              </w:sdtContent>
            </w:sdt>
          </w:p>
        </w:tc>
        <w:tc>
          <w:tcPr>
            <w:tcW w:w="5188" w:type="dxa"/>
            <w:tcBorders>
              <w:bottom w:val="single" w:sz="6" w:space="0" w:color="D7E1E7"/>
            </w:tcBorders>
            <w:shd w:val="clear" w:color="auto" w:fill="FFFFFF"/>
            <w:tcMar>
              <w:top w:w="85" w:type="dxa"/>
              <w:left w:w="130" w:type="dxa"/>
              <w:bottom w:w="85" w:type="dxa"/>
              <w:right w:w="130" w:type="dxa"/>
            </w:tcMar>
            <w:vAlign w:val="center"/>
          </w:tcPr>
          <w:p w14:paraId="73043403" w14:textId="77777777" w:rsidR="00DF63B2" w:rsidRPr="00D909C6" w:rsidRDefault="00310CCD">
            <w:pPr>
              <w:spacing w:after="40"/>
              <w:rPr>
                <w:sz w:val="16"/>
                <w:szCs w:val="16"/>
              </w:rPr>
            </w:pPr>
            <w:r w:rsidRPr="00D909C6">
              <w:rPr>
                <w:b/>
                <w:color w:val="607580"/>
                <w:sz w:val="16"/>
                <w:szCs w:val="16"/>
              </w:rPr>
              <w:t>DATA</w:t>
            </w:r>
          </w:p>
          <w:p w14:paraId="034C5499" w14:textId="77777777" w:rsidR="00DF63B2" w:rsidRDefault="00310CCD">
            <w:pPr>
              <w:spacing w:after="0"/>
            </w:pPr>
            <w:sdt>
              <w:sdtPr>
                <w:alias w:val="DATUM_IT"/>
                <w:tag w:val="DATUM_IT"/>
                <w:id w:val="-1968425366"/>
                <w:text/>
              </w:sdtPr>
              <w:sdtEndPr/>
              <w:sdtContent>
                <w:r>
                  <w:rPr>
                    <w:color w:val="183B56"/>
                    <w:sz w:val="19"/>
                  </w:rPr>
                  <w:t>{{DATUM_IT}}</w:t>
                </w:r>
              </w:sdtContent>
            </w:sdt>
          </w:p>
        </w:tc>
      </w:tr>
      <w:tr w:rsidR="00DF63B2" w14:paraId="112DCA0A" w14:textId="77777777" w:rsidTr="00D909C6">
        <w:trPr>
          <w:gridAfter w:val="1"/>
          <w:wAfter w:w="64" w:type="dxa"/>
          <w:cantSplit/>
          <w:jc w:val="center"/>
        </w:trPr>
        <w:tc>
          <w:tcPr>
            <w:tcW w:w="5188" w:type="dxa"/>
            <w:tcBorders>
              <w:bottom w:val="single" w:sz="6" w:space="0" w:color="D7E1E7"/>
            </w:tcBorders>
            <w:shd w:val="clear" w:color="auto" w:fill="FFFFFF"/>
            <w:tcMar>
              <w:top w:w="85" w:type="dxa"/>
              <w:left w:w="130" w:type="dxa"/>
              <w:bottom w:w="85" w:type="dxa"/>
              <w:right w:w="130" w:type="dxa"/>
            </w:tcMar>
            <w:vAlign w:val="center"/>
          </w:tcPr>
          <w:p w14:paraId="5F487191" w14:textId="77777777" w:rsidR="00DF63B2" w:rsidRPr="00D909C6" w:rsidRDefault="00310CCD">
            <w:pPr>
              <w:spacing w:after="40"/>
              <w:rPr>
                <w:sz w:val="16"/>
                <w:szCs w:val="16"/>
              </w:rPr>
            </w:pPr>
            <w:r w:rsidRPr="00D909C6">
              <w:rPr>
                <w:b/>
                <w:color w:val="607580"/>
                <w:sz w:val="16"/>
                <w:szCs w:val="16"/>
              </w:rPr>
              <w:t>DIE LEHRPERSON</w:t>
            </w:r>
          </w:p>
          <w:p w14:paraId="7939C1A8" w14:textId="77777777" w:rsidR="00DF63B2" w:rsidRDefault="00310CCD">
            <w:pPr>
              <w:spacing w:after="0"/>
            </w:pPr>
            <w:sdt>
              <w:sdtPr>
                <w:alias w:val="LEHRPERSON_DE"/>
                <w:tag w:val="LEHRPERSON_DE"/>
                <w:id w:val="-725524072"/>
                <w:text/>
              </w:sdtPr>
              <w:sdtEndPr/>
              <w:sdtContent>
                <w:r>
                  <w:rPr>
                    <w:color w:val="183B56"/>
                    <w:sz w:val="19"/>
                  </w:rPr>
                  <w:t>{{LEHRPERSON_DE}}</w:t>
                </w:r>
              </w:sdtContent>
            </w:sdt>
          </w:p>
        </w:tc>
        <w:tc>
          <w:tcPr>
            <w:tcW w:w="5188" w:type="dxa"/>
            <w:tcBorders>
              <w:bottom w:val="single" w:sz="6" w:space="0" w:color="D7E1E7"/>
            </w:tcBorders>
            <w:shd w:val="clear" w:color="auto" w:fill="FFFFFF"/>
            <w:tcMar>
              <w:top w:w="85" w:type="dxa"/>
              <w:left w:w="130" w:type="dxa"/>
              <w:bottom w:w="85" w:type="dxa"/>
              <w:right w:w="130" w:type="dxa"/>
            </w:tcMar>
            <w:vAlign w:val="center"/>
          </w:tcPr>
          <w:p w14:paraId="37C73F25" w14:textId="77777777" w:rsidR="00DF63B2" w:rsidRPr="00D909C6" w:rsidRDefault="00310CCD">
            <w:pPr>
              <w:spacing w:after="40"/>
              <w:rPr>
                <w:sz w:val="16"/>
                <w:szCs w:val="16"/>
              </w:rPr>
            </w:pPr>
            <w:r w:rsidRPr="00D909C6">
              <w:rPr>
                <w:b/>
                <w:color w:val="607580"/>
                <w:sz w:val="16"/>
                <w:szCs w:val="16"/>
              </w:rPr>
              <w:t>LA/IL DOCENTE</w:t>
            </w:r>
          </w:p>
          <w:p w14:paraId="71CE44AE" w14:textId="77777777" w:rsidR="00DF63B2" w:rsidRDefault="00310CCD">
            <w:pPr>
              <w:spacing w:after="0"/>
            </w:pPr>
            <w:sdt>
              <w:sdtPr>
                <w:alias w:val="LEHRPERSON_IT"/>
                <w:tag w:val="LEHRPERSON_IT"/>
                <w:id w:val="1331335898"/>
                <w:text/>
              </w:sdtPr>
              <w:sdtEndPr/>
              <w:sdtContent>
                <w:r>
                  <w:rPr>
                    <w:color w:val="183B56"/>
                    <w:sz w:val="19"/>
                  </w:rPr>
                  <w:t>{{LEHRPERSON_IT}}</w:t>
                </w:r>
              </w:sdtContent>
            </w:sdt>
          </w:p>
        </w:tc>
      </w:tr>
      <w:tr w:rsidR="00DF63B2" w14:paraId="4A783E9A" w14:textId="77777777" w:rsidTr="00D909C6">
        <w:trPr>
          <w:gridAfter w:val="1"/>
          <w:wAfter w:w="64" w:type="dxa"/>
          <w:cantSplit/>
          <w:jc w:val="center"/>
        </w:trPr>
        <w:tc>
          <w:tcPr>
            <w:tcW w:w="5188" w:type="dxa"/>
            <w:tcBorders>
              <w:bottom w:val="single" w:sz="6" w:space="0" w:color="D7E1E7"/>
            </w:tcBorders>
            <w:shd w:val="clear" w:color="auto" w:fill="FFFFFF"/>
            <w:tcMar>
              <w:top w:w="85" w:type="dxa"/>
              <w:left w:w="130" w:type="dxa"/>
              <w:bottom w:w="85" w:type="dxa"/>
              <w:right w:w="130" w:type="dxa"/>
            </w:tcMar>
            <w:vAlign w:val="center"/>
          </w:tcPr>
          <w:p w14:paraId="24AC9ACE" w14:textId="77777777" w:rsidR="00DF63B2" w:rsidRPr="00D909C6" w:rsidRDefault="00310CCD">
            <w:pPr>
              <w:spacing w:after="40"/>
              <w:rPr>
                <w:sz w:val="16"/>
                <w:szCs w:val="16"/>
              </w:rPr>
            </w:pPr>
            <w:r w:rsidRPr="00D909C6">
              <w:rPr>
                <w:b/>
                <w:color w:val="607580"/>
                <w:sz w:val="16"/>
                <w:szCs w:val="16"/>
              </w:rPr>
              <w:t>GEBOREN AM</w:t>
            </w:r>
          </w:p>
          <w:p w14:paraId="0CBB9B05" w14:textId="77777777" w:rsidR="00DF63B2" w:rsidRDefault="00310CCD">
            <w:pPr>
              <w:spacing w:after="0"/>
            </w:pPr>
            <w:sdt>
              <w:sdtPr>
                <w:alias w:val="GEBURTSDATUM_DE"/>
                <w:tag w:val="GEBURTSDATUM_DE"/>
                <w:id w:val="579328252"/>
                <w:text/>
              </w:sdtPr>
              <w:sdtEndPr/>
              <w:sdtContent>
                <w:r>
                  <w:rPr>
                    <w:color w:val="183B56"/>
                    <w:sz w:val="19"/>
                  </w:rPr>
                  <w:t>{{GEBURTSDATUM_DE}}</w:t>
                </w:r>
              </w:sdtContent>
            </w:sdt>
          </w:p>
        </w:tc>
        <w:tc>
          <w:tcPr>
            <w:tcW w:w="5188" w:type="dxa"/>
            <w:tcBorders>
              <w:bottom w:val="single" w:sz="6" w:space="0" w:color="D7E1E7"/>
            </w:tcBorders>
            <w:shd w:val="clear" w:color="auto" w:fill="FFFFFF"/>
            <w:tcMar>
              <w:top w:w="85" w:type="dxa"/>
              <w:left w:w="130" w:type="dxa"/>
              <w:bottom w:w="85" w:type="dxa"/>
              <w:right w:w="130" w:type="dxa"/>
            </w:tcMar>
            <w:vAlign w:val="center"/>
          </w:tcPr>
          <w:p w14:paraId="1436BB8D" w14:textId="77777777" w:rsidR="00DF63B2" w:rsidRPr="00D909C6" w:rsidRDefault="00310CCD">
            <w:pPr>
              <w:spacing w:after="40"/>
              <w:rPr>
                <w:sz w:val="16"/>
                <w:szCs w:val="16"/>
              </w:rPr>
            </w:pPr>
            <w:r w:rsidRPr="00D909C6">
              <w:rPr>
                <w:b/>
                <w:color w:val="607580"/>
                <w:sz w:val="16"/>
                <w:szCs w:val="16"/>
              </w:rPr>
              <w:t>NATA/O IL</w:t>
            </w:r>
          </w:p>
          <w:p w14:paraId="12C5D48F" w14:textId="77777777" w:rsidR="00DF63B2" w:rsidRDefault="00310CCD">
            <w:pPr>
              <w:spacing w:after="0"/>
            </w:pPr>
            <w:sdt>
              <w:sdtPr>
                <w:alias w:val="GEBURTSDATUM_IT"/>
                <w:tag w:val="GEBURTSDATUM_IT"/>
                <w:id w:val="-1580508023"/>
                <w:text/>
              </w:sdtPr>
              <w:sdtEndPr/>
              <w:sdtContent>
                <w:r>
                  <w:rPr>
                    <w:color w:val="183B56"/>
                    <w:sz w:val="19"/>
                  </w:rPr>
                  <w:t>{{GEBURTSDATUM_IT}}</w:t>
                </w:r>
              </w:sdtContent>
            </w:sdt>
          </w:p>
        </w:tc>
      </w:tr>
      <w:tr w:rsidR="004C5ED2" w14:paraId="29A0760A" w14:textId="77777777" w:rsidTr="00D909C6">
        <w:trPr>
          <w:gridAfter w:val="1"/>
          <w:wAfter w:w="64" w:type="dxa"/>
          <w:cantSplit/>
          <w:trHeight w:val="230"/>
          <w:jc w:val="center"/>
        </w:trPr>
        <w:tc>
          <w:tcPr>
            <w:tcW w:w="5188" w:type="dxa"/>
            <w:tcBorders>
              <w:bottom w:val="single" w:sz="6" w:space="0" w:color="D7E1E7"/>
            </w:tcBorders>
            <w:shd w:val="clear" w:color="auto" w:fill="FFFFFF"/>
            <w:tcMar>
              <w:top w:w="85" w:type="dxa"/>
              <w:left w:w="130" w:type="dxa"/>
              <w:bottom w:w="85" w:type="dxa"/>
              <w:right w:w="130" w:type="dxa"/>
            </w:tcMar>
            <w:vAlign w:val="center"/>
          </w:tcPr>
          <w:p w14:paraId="7FC2C3D2" w14:textId="77777777" w:rsidR="004C5ED2" w:rsidRDefault="004C5ED2">
            <w:pPr>
              <w:spacing w:after="40"/>
              <w:rPr>
                <w:b/>
                <w:color w:val="607580"/>
                <w:sz w:val="14"/>
              </w:rPr>
            </w:pPr>
          </w:p>
        </w:tc>
        <w:tc>
          <w:tcPr>
            <w:tcW w:w="5188" w:type="dxa"/>
            <w:tcBorders>
              <w:bottom w:val="single" w:sz="6" w:space="0" w:color="D7E1E7"/>
            </w:tcBorders>
            <w:shd w:val="clear" w:color="auto" w:fill="FFFFFF"/>
            <w:tcMar>
              <w:top w:w="85" w:type="dxa"/>
              <w:left w:w="130" w:type="dxa"/>
              <w:bottom w:w="85" w:type="dxa"/>
              <w:right w:w="130" w:type="dxa"/>
            </w:tcMar>
            <w:vAlign w:val="center"/>
          </w:tcPr>
          <w:p w14:paraId="6DDF467F" w14:textId="77777777" w:rsidR="004C5ED2" w:rsidRDefault="004C5ED2">
            <w:pPr>
              <w:spacing w:after="40"/>
              <w:rPr>
                <w:b/>
                <w:color w:val="607580"/>
                <w:sz w:val="14"/>
              </w:rPr>
            </w:pPr>
          </w:p>
        </w:tc>
      </w:tr>
      <w:tr w:rsidR="00DF63B2" w:rsidRPr="004C5ED2" w14:paraId="4B8963B8" w14:textId="77777777" w:rsidTr="00D909C6">
        <w:trPr>
          <w:gridAfter w:val="1"/>
          <w:wAfter w:w="64" w:type="dxa"/>
          <w:cantSplit/>
          <w:jc w:val="center"/>
        </w:trPr>
        <w:tc>
          <w:tcPr>
            <w:tcW w:w="10376" w:type="dxa"/>
            <w:gridSpan w:val="2"/>
            <w:shd w:val="clear" w:color="auto" w:fill="EAF5F5"/>
            <w:tcMar>
              <w:top w:w="95" w:type="dxa"/>
              <w:left w:w="140" w:type="dxa"/>
              <w:bottom w:w="95" w:type="dxa"/>
              <w:right w:w="140" w:type="dxa"/>
            </w:tcMar>
            <w:vAlign w:val="center"/>
          </w:tcPr>
          <w:p w14:paraId="02066CD2" w14:textId="77777777" w:rsidR="00DF63B2" w:rsidRPr="004C5ED2" w:rsidRDefault="00310CCD">
            <w:pPr>
              <w:spacing w:after="0"/>
              <w:rPr>
                <w:sz w:val="20"/>
                <w:szCs w:val="20"/>
              </w:rPr>
            </w:pPr>
            <w:r w:rsidRPr="004C5ED2">
              <w:rPr>
                <w:b/>
                <w:color w:val="183B56"/>
                <w:sz w:val="20"/>
                <w:szCs w:val="20"/>
              </w:rPr>
              <w:t>ANGABEN ZUM ARBEITSVERHÄLTNIS</w:t>
            </w:r>
            <w:r w:rsidRPr="004C5ED2">
              <w:rPr>
                <w:b/>
                <w:color w:val="1FA6A6"/>
                <w:sz w:val="20"/>
                <w:szCs w:val="20"/>
              </w:rPr>
              <w:t xml:space="preserve">   •   DATI RELATIVI AL RAPPORTO DI LAVORO</w:t>
            </w:r>
          </w:p>
        </w:tc>
      </w:tr>
      <w:tr w:rsidR="00DF63B2" w14:paraId="30D2EFED" w14:textId="77777777" w:rsidTr="00D909C6">
        <w:trPr>
          <w:cantSplit/>
          <w:jc w:val="center"/>
        </w:trPr>
        <w:tc>
          <w:tcPr>
            <w:tcW w:w="5188" w:type="dxa"/>
            <w:tcBorders>
              <w:bottom w:val="single" w:sz="6" w:space="0" w:color="D7E1E7"/>
            </w:tcBorders>
            <w:tcMar>
              <w:top w:w="95" w:type="dxa"/>
              <w:left w:w="130" w:type="dxa"/>
              <w:bottom w:w="70" w:type="dxa"/>
              <w:right w:w="130" w:type="dxa"/>
            </w:tcMar>
            <w:vAlign w:val="center"/>
          </w:tcPr>
          <w:p w14:paraId="70C362DC" w14:textId="77777777" w:rsidR="00DF63B2" w:rsidRPr="00D909C6" w:rsidRDefault="00310CCD">
            <w:pPr>
              <w:spacing w:after="0" w:line="240" w:lineRule="auto"/>
              <w:rPr>
                <w:szCs w:val="18"/>
              </w:rPr>
            </w:pPr>
            <w:r w:rsidRPr="00D909C6">
              <w:rPr>
                <w:color w:val="20313B"/>
                <w:szCs w:val="18"/>
              </w:rPr>
              <w:t>hat aufgrund eines befristeten Arbeitsvertrags</w:t>
            </w:r>
          </w:p>
        </w:tc>
        <w:tc>
          <w:tcPr>
            <w:tcW w:w="5252" w:type="dxa"/>
            <w:gridSpan w:val="2"/>
            <w:tcBorders>
              <w:bottom w:val="single" w:sz="6" w:space="0" w:color="D7E1E7"/>
            </w:tcBorders>
            <w:tcMar>
              <w:top w:w="95" w:type="dxa"/>
              <w:left w:w="130" w:type="dxa"/>
              <w:bottom w:w="70" w:type="dxa"/>
              <w:right w:w="130" w:type="dxa"/>
            </w:tcMar>
            <w:vAlign w:val="center"/>
          </w:tcPr>
          <w:p w14:paraId="12B47AAD" w14:textId="77777777" w:rsidR="00DF63B2" w:rsidRPr="00D909C6" w:rsidRDefault="00310CCD" w:rsidP="00D909C6">
            <w:pPr>
              <w:spacing w:after="0" w:line="240" w:lineRule="auto"/>
              <w:ind w:right="-197"/>
              <w:rPr>
                <w:szCs w:val="18"/>
              </w:rPr>
            </w:pPr>
            <w:r w:rsidRPr="00D909C6">
              <w:rPr>
                <w:color w:val="20313B"/>
                <w:szCs w:val="18"/>
              </w:rPr>
              <w:t xml:space="preserve">ha svolto sulla base di un contratto di lavoro a tempo </w:t>
            </w:r>
            <w:proofErr w:type="spellStart"/>
            <w:r w:rsidRPr="00D909C6">
              <w:rPr>
                <w:color w:val="20313B"/>
                <w:szCs w:val="18"/>
              </w:rPr>
              <w:t>determinato</w:t>
            </w:r>
            <w:proofErr w:type="spellEnd"/>
          </w:p>
        </w:tc>
      </w:tr>
      <w:tr w:rsidR="00DF63B2" w14:paraId="6ED1F6F1" w14:textId="77777777" w:rsidTr="00D909C6">
        <w:trPr>
          <w:gridAfter w:val="1"/>
          <w:wAfter w:w="64" w:type="dxa"/>
          <w:cantSplit/>
          <w:jc w:val="center"/>
        </w:trPr>
        <w:tc>
          <w:tcPr>
            <w:tcW w:w="5188" w:type="dxa"/>
            <w:tcBorders>
              <w:bottom w:val="single" w:sz="6" w:space="0" w:color="D7E1E7"/>
            </w:tcBorders>
            <w:tcMar>
              <w:top w:w="80" w:type="dxa"/>
              <w:left w:w="130" w:type="dxa"/>
              <w:bottom w:w="90" w:type="dxa"/>
              <w:right w:w="130" w:type="dxa"/>
            </w:tcMar>
            <w:vAlign w:val="center"/>
          </w:tcPr>
          <w:p w14:paraId="274B2FF7" w14:textId="77777777" w:rsidR="00DF63B2" w:rsidRDefault="00DF63B2">
            <w:pPr>
              <w:spacing w:after="0"/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594"/>
              <w:gridCol w:w="2594"/>
            </w:tblGrid>
            <w:tr w:rsidR="00DF63B2" w14:paraId="7BD71D68" w14:textId="77777777">
              <w:tc>
                <w:tcPr>
                  <w:tcW w:w="2594" w:type="dxa"/>
                  <w:tcBorders>
                    <w:bottom w:val="single" w:sz="8" w:space="0" w:color="1FA6A6"/>
                  </w:tcBorders>
                  <w:shd w:val="clear" w:color="auto" w:fill="F4F7F9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A7BDA8B" w14:textId="77777777" w:rsidR="00DF63B2" w:rsidRDefault="00310CCD">
                  <w:pPr>
                    <w:spacing w:after="20"/>
                  </w:pPr>
                  <w:r>
                    <w:rPr>
                      <w:b/>
                      <w:color w:val="607580"/>
                      <w:sz w:val="14"/>
                    </w:rPr>
                    <w:t>VOM</w:t>
                  </w:r>
                </w:p>
                <w:p w14:paraId="4C7BC8BB" w14:textId="77777777" w:rsidR="00DF63B2" w:rsidRDefault="00310CCD">
                  <w:pPr>
                    <w:spacing w:after="0"/>
                  </w:pPr>
                  <w:sdt>
                    <w:sdtPr>
                      <w:alias w:val="VON"/>
                      <w:tag w:val="VON"/>
                      <w:id w:val="1062056000"/>
                      <w:text/>
                    </w:sdtPr>
                    <w:sdtEndPr/>
                    <w:sdtContent>
                      <w:r>
                        <w:rPr>
                          <w:color w:val="183B56"/>
                        </w:rPr>
                        <w:t>{{VON}}</w:t>
                      </w:r>
                    </w:sdtContent>
                  </w:sdt>
                </w:p>
              </w:tc>
              <w:tc>
                <w:tcPr>
                  <w:tcW w:w="2594" w:type="dxa"/>
                  <w:tcBorders>
                    <w:bottom w:val="single" w:sz="8" w:space="0" w:color="1FA6A6"/>
                  </w:tcBorders>
                  <w:shd w:val="clear" w:color="auto" w:fill="F4F7F9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3D09DA7" w14:textId="77777777" w:rsidR="00DF63B2" w:rsidRDefault="00310CCD">
                  <w:pPr>
                    <w:spacing w:after="20"/>
                  </w:pPr>
                  <w:r>
                    <w:rPr>
                      <w:b/>
                      <w:color w:val="607580"/>
                      <w:sz w:val="14"/>
                    </w:rPr>
                    <w:t>BIS ZUM</w:t>
                  </w:r>
                </w:p>
                <w:p w14:paraId="353CE2D7" w14:textId="77777777" w:rsidR="00DF63B2" w:rsidRDefault="00310CCD">
                  <w:pPr>
                    <w:spacing w:after="0"/>
                  </w:pPr>
                  <w:sdt>
                    <w:sdtPr>
                      <w:alias w:val="BIS"/>
                      <w:tag w:val="BIS"/>
                      <w:id w:val="-427896888"/>
                      <w:text/>
                    </w:sdtPr>
                    <w:sdtEndPr/>
                    <w:sdtContent>
                      <w:r>
                        <w:rPr>
                          <w:color w:val="183B56"/>
                        </w:rPr>
                        <w:t>{{BIS}}</w:t>
                      </w:r>
                    </w:sdtContent>
                  </w:sdt>
                </w:p>
              </w:tc>
            </w:tr>
          </w:tbl>
          <w:p w14:paraId="06900DAE" w14:textId="77777777" w:rsidR="00DF63B2" w:rsidRDefault="00DF63B2"/>
        </w:tc>
        <w:tc>
          <w:tcPr>
            <w:tcW w:w="5188" w:type="dxa"/>
            <w:tcBorders>
              <w:bottom w:val="single" w:sz="6" w:space="0" w:color="D7E1E7"/>
            </w:tcBorders>
            <w:tcMar>
              <w:top w:w="80" w:type="dxa"/>
              <w:left w:w="130" w:type="dxa"/>
              <w:bottom w:w="90" w:type="dxa"/>
              <w:right w:w="130" w:type="dxa"/>
            </w:tcMar>
            <w:vAlign w:val="center"/>
          </w:tcPr>
          <w:p w14:paraId="5F697917" w14:textId="77777777" w:rsidR="00DF63B2" w:rsidRDefault="00DF63B2">
            <w:pPr>
              <w:spacing w:after="0"/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594"/>
              <w:gridCol w:w="2594"/>
            </w:tblGrid>
            <w:tr w:rsidR="00DF63B2" w14:paraId="308EB503" w14:textId="77777777">
              <w:tc>
                <w:tcPr>
                  <w:tcW w:w="2594" w:type="dxa"/>
                  <w:tcBorders>
                    <w:bottom w:val="single" w:sz="8" w:space="0" w:color="1FA6A6"/>
                  </w:tcBorders>
                  <w:shd w:val="clear" w:color="auto" w:fill="F4F7F9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C575FFD" w14:textId="77777777" w:rsidR="00DF63B2" w:rsidRDefault="00310CCD">
                  <w:pPr>
                    <w:spacing w:after="20"/>
                  </w:pPr>
                  <w:r>
                    <w:rPr>
                      <w:b/>
                      <w:color w:val="607580"/>
                      <w:sz w:val="14"/>
                    </w:rPr>
                    <w:t>DAL</w:t>
                  </w:r>
                </w:p>
                <w:p w14:paraId="6F0A57AE" w14:textId="77777777" w:rsidR="00DF63B2" w:rsidRDefault="00310CCD">
                  <w:pPr>
                    <w:spacing w:after="0"/>
                  </w:pPr>
                  <w:sdt>
                    <w:sdtPr>
                      <w:alias w:val="DAL"/>
                      <w:tag w:val="DAL"/>
                      <w:id w:val="-2070792067"/>
                      <w:text/>
                    </w:sdtPr>
                    <w:sdtEndPr/>
                    <w:sdtContent>
                      <w:r>
                        <w:rPr>
                          <w:color w:val="183B56"/>
                        </w:rPr>
                        <w:t>{{DAL}}</w:t>
                      </w:r>
                    </w:sdtContent>
                  </w:sdt>
                </w:p>
              </w:tc>
              <w:tc>
                <w:tcPr>
                  <w:tcW w:w="2594" w:type="dxa"/>
                  <w:tcBorders>
                    <w:bottom w:val="single" w:sz="8" w:space="0" w:color="1FA6A6"/>
                  </w:tcBorders>
                  <w:shd w:val="clear" w:color="auto" w:fill="F4F7F9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AD2A844" w14:textId="77777777" w:rsidR="00DF63B2" w:rsidRDefault="00310CCD">
                  <w:pPr>
                    <w:spacing w:after="20"/>
                  </w:pPr>
                  <w:r>
                    <w:rPr>
                      <w:b/>
                      <w:color w:val="607580"/>
                      <w:sz w:val="14"/>
                    </w:rPr>
                    <w:t>AL</w:t>
                  </w:r>
                </w:p>
                <w:p w14:paraId="7E8E34DB" w14:textId="77777777" w:rsidR="00DF63B2" w:rsidRDefault="00310CCD">
                  <w:pPr>
                    <w:spacing w:after="0"/>
                  </w:pPr>
                  <w:sdt>
                    <w:sdtPr>
                      <w:alias w:val="AL"/>
                      <w:tag w:val="AL"/>
                      <w:id w:val="1951040274"/>
                      <w:text/>
                    </w:sdtPr>
                    <w:sdtEndPr/>
                    <w:sdtContent>
                      <w:r>
                        <w:rPr>
                          <w:color w:val="183B56"/>
                        </w:rPr>
                        <w:t>{{AL}}</w:t>
                      </w:r>
                    </w:sdtContent>
                  </w:sdt>
                </w:p>
              </w:tc>
            </w:tr>
          </w:tbl>
          <w:p w14:paraId="6DC30CE1" w14:textId="77777777" w:rsidR="00DF63B2" w:rsidRDefault="00DF63B2"/>
        </w:tc>
      </w:tr>
      <w:tr w:rsidR="00DF63B2" w14:paraId="0C009288" w14:textId="77777777" w:rsidTr="00D909C6">
        <w:trPr>
          <w:gridAfter w:val="1"/>
          <w:wAfter w:w="64" w:type="dxa"/>
          <w:cantSplit/>
          <w:jc w:val="center"/>
        </w:trPr>
        <w:tc>
          <w:tcPr>
            <w:tcW w:w="5188" w:type="dxa"/>
            <w:tcBorders>
              <w:bottom w:val="single" w:sz="6" w:space="0" w:color="D7E1E7"/>
            </w:tcBorders>
            <w:shd w:val="clear" w:color="auto" w:fill="FFFFFF"/>
            <w:tcMar>
              <w:top w:w="85" w:type="dxa"/>
              <w:left w:w="130" w:type="dxa"/>
              <w:bottom w:w="85" w:type="dxa"/>
              <w:right w:w="130" w:type="dxa"/>
            </w:tcMar>
            <w:vAlign w:val="center"/>
          </w:tcPr>
          <w:p w14:paraId="07FB6847" w14:textId="77777777" w:rsidR="00DF63B2" w:rsidRPr="00D909C6" w:rsidRDefault="00310CCD">
            <w:pPr>
              <w:spacing w:after="40"/>
              <w:rPr>
                <w:sz w:val="16"/>
                <w:szCs w:val="16"/>
              </w:rPr>
            </w:pPr>
            <w:r w:rsidRPr="00D909C6">
              <w:rPr>
                <w:b/>
                <w:color w:val="607580"/>
                <w:sz w:val="16"/>
                <w:szCs w:val="16"/>
              </w:rPr>
              <w:t>FÜR DIE WETTBEWERBSKLASSE(N)</w:t>
            </w:r>
          </w:p>
          <w:p w14:paraId="52DC0E7C" w14:textId="77777777" w:rsidR="00DF63B2" w:rsidRDefault="00310CCD">
            <w:pPr>
              <w:spacing w:after="0"/>
            </w:pPr>
            <w:sdt>
              <w:sdtPr>
                <w:alias w:val="WETTBEWERBSKLASSE_DE"/>
                <w:tag w:val="WETTBEWERBSKLASSE_DE"/>
                <w:id w:val="-1807701037"/>
                <w:text/>
              </w:sdtPr>
              <w:sdtEndPr/>
              <w:sdtContent>
                <w:r>
                  <w:rPr>
                    <w:color w:val="183B56"/>
                    <w:sz w:val="19"/>
                  </w:rPr>
                  <w:t>{{WETTBEWERBSKLASSE_DE}}</w:t>
                </w:r>
              </w:sdtContent>
            </w:sdt>
          </w:p>
        </w:tc>
        <w:tc>
          <w:tcPr>
            <w:tcW w:w="5188" w:type="dxa"/>
            <w:tcBorders>
              <w:bottom w:val="single" w:sz="6" w:space="0" w:color="D7E1E7"/>
            </w:tcBorders>
            <w:shd w:val="clear" w:color="auto" w:fill="FFFFFF"/>
            <w:tcMar>
              <w:top w:w="85" w:type="dxa"/>
              <w:left w:w="130" w:type="dxa"/>
              <w:bottom w:w="85" w:type="dxa"/>
              <w:right w:w="130" w:type="dxa"/>
            </w:tcMar>
            <w:vAlign w:val="center"/>
          </w:tcPr>
          <w:p w14:paraId="5F2488B5" w14:textId="77777777" w:rsidR="00DF63B2" w:rsidRPr="00D909C6" w:rsidRDefault="00310CCD">
            <w:pPr>
              <w:spacing w:after="40"/>
              <w:rPr>
                <w:sz w:val="16"/>
                <w:szCs w:val="16"/>
              </w:rPr>
            </w:pPr>
            <w:r w:rsidRPr="00D909C6">
              <w:rPr>
                <w:b/>
                <w:color w:val="607580"/>
                <w:sz w:val="16"/>
                <w:szCs w:val="16"/>
              </w:rPr>
              <w:t>PER LA CLASSE / LE CLASSI DI CONCORSO</w:t>
            </w:r>
          </w:p>
          <w:p w14:paraId="179D638B" w14:textId="77777777" w:rsidR="00DF63B2" w:rsidRDefault="00310CCD">
            <w:pPr>
              <w:spacing w:after="0"/>
            </w:pPr>
            <w:sdt>
              <w:sdtPr>
                <w:alias w:val="WETTBEWERBSKLASSE_IT"/>
                <w:tag w:val="WETTBEWERBSKLASSE_IT"/>
                <w:id w:val="234365406"/>
                <w:text/>
              </w:sdtPr>
              <w:sdtEndPr/>
              <w:sdtContent>
                <w:r>
                  <w:rPr>
                    <w:color w:val="183B56"/>
                    <w:sz w:val="19"/>
                  </w:rPr>
                  <w:t>{{WETTBEWERBSKLASSE_IT}}</w:t>
                </w:r>
              </w:sdtContent>
            </w:sdt>
          </w:p>
        </w:tc>
      </w:tr>
      <w:tr w:rsidR="00DF63B2" w14:paraId="2D90941B" w14:textId="77777777" w:rsidTr="00D909C6">
        <w:trPr>
          <w:gridAfter w:val="1"/>
          <w:wAfter w:w="64" w:type="dxa"/>
          <w:cantSplit/>
          <w:jc w:val="center"/>
        </w:trPr>
        <w:tc>
          <w:tcPr>
            <w:tcW w:w="5188" w:type="dxa"/>
            <w:tcBorders>
              <w:bottom w:val="single" w:sz="6" w:space="0" w:color="D7E1E7"/>
            </w:tcBorders>
            <w:shd w:val="clear" w:color="auto" w:fill="FFFFFF"/>
            <w:tcMar>
              <w:top w:w="85" w:type="dxa"/>
              <w:left w:w="130" w:type="dxa"/>
              <w:bottom w:w="85" w:type="dxa"/>
              <w:right w:w="130" w:type="dxa"/>
            </w:tcMar>
            <w:vAlign w:val="center"/>
          </w:tcPr>
          <w:p w14:paraId="0D022661" w14:textId="77777777" w:rsidR="00DF63B2" w:rsidRPr="00D909C6" w:rsidRDefault="00310CCD">
            <w:pPr>
              <w:spacing w:after="40"/>
              <w:rPr>
                <w:sz w:val="16"/>
                <w:szCs w:val="16"/>
              </w:rPr>
            </w:pPr>
            <w:r w:rsidRPr="00D909C6">
              <w:rPr>
                <w:b/>
                <w:color w:val="607580"/>
                <w:sz w:val="16"/>
                <w:szCs w:val="16"/>
              </w:rPr>
              <w:t>AN DER SCHULDIREKTION / AN DEN SCHULDIREKTIONEN</w:t>
            </w:r>
          </w:p>
          <w:p w14:paraId="268708D8" w14:textId="77777777" w:rsidR="00DF63B2" w:rsidRDefault="00310CCD">
            <w:pPr>
              <w:spacing w:after="0"/>
            </w:pPr>
            <w:sdt>
              <w:sdtPr>
                <w:alias w:val="SCHULDIREKTION_DE"/>
                <w:tag w:val="SCHULDIREKTION_DE"/>
                <w:id w:val="2125571836"/>
                <w:text/>
              </w:sdtPr>
              <w:sdtEndPr/>
              <w:sdtContent>
                <w:r>
                  <w:rPr>
                    <w:color w:val="183B56"/>
                    <w:sz w:val="19"/>
                  </w:rPr>
                  <w:t>{{SCHULDIREKTION_DE}}</w:t>
                </w:r>
              </w:sdtContent>
            </w:sdt>
          </w:p>
        </w:tc>
        <w:tc>
          <w:tcPr>
            <w:tcW w:w="5188" w:type="dxa"/>
            <w:tcBorders>
              <w:bottom w:val="single" w:sz="6" w:space="0" w:color="D7E1E7"/>
            </w:tcBorders>
            <w:shd w:val="clear" w:color="auto" w:fill="FFFFFF"/>
            <w:tcMar>
              <w:top w:w="85" w:type="dxa"/>
              <w:left w:w="130" w:type="dxa"/>
              <w:bottom w:w="85" w:type="dxa"/>
              <w:right w:w="130" w:type="dxa"/>
            </w:tcMar>
            <w:vAlign w:val="center"/>
          </w:tcPr>
          <w:p w14:paraId="256B0363" w14:textId="77777777" w:rsidR="00DF63B2" w:rsidRPr="00D909C6" w:rsidRDefault="00310CCD">
            <w:pPr>
              <w:spacing w:after="40"/>
              <w:rPr>
                <w:sz w:val="16"/>
                <w:szCs w:val="16"/>
              </w:rPr>
            </w:pPr>
            <w:r w:rsidRPr="00D909C6">
              <w:rPr>
                <w:b/>
                <w:color w:val="607580"/>
                <w:sz w:val="16"/>
                <w:szCs w:val="16"/>
              </w:rPr>
              <w:t>PRESSO L’ISTITUTO SCOLASTICO / GLI ISTITUTI SCOLASTICI</w:t>
            </w:r>
          </w:p>
          <w:p w14:paraId="156DBA4B" w14:textId="77777777" w:rsidR="00DF63B2" w:rsidRDefault="00310CCD">
            <w:pPr>
              <w:spacing w:after="0"/>
            </w:pPr>
            <w:sdt>
              <w:sdtPr>
                <w:alias w:val="SCHULDIREKTION_IT"/>
                <w:tag w:val="SCHULDIREKTION_IT"/>
                <w:id w:val="-2136481337"/>
                <w:text/>
              </w:sdtPr>
              <w:sdtEndPr/>
              <w:sdtContent>
                <w:r>
                  <w:rPr>
                    <w:color w:val="183B56"/>
                    <w:sz w:val="19"/>
                  </w:rPr>
                  <w:t>{{SCHULDIREKTION_IT}}</w:t>
                </w:r>
              </w:sdtContent>
            </w:sdt>
          </w:p>
        </w:tc>
      </w:tr>
      <w:tr w:rsidR="004C5ED2" w14:paraId="28FB334B" w14:textId="77777777" w:rsidTr="00D909C6">
        <w:trPr>
          <w:gridAfter w:val="1"/>
          <w:wAfter w:w="64" w:type="dxa"/>
          <w:cantSplit/>
          <w:trHeight w:val="329"/>
          <w:jc w:val="center"/>
        </w:trPr>
        <w:tc>
          <w:tcPr>
            <w:tcW w:w="5188" w:type="dxa"/>
            <w:tcBorders>
              <w:bottom w:val="single" w:sz="6" w:space="0" w:color="D7E1E7"/>
            </w:tcBorders>
            <w:shd w:val="clear" w:color="auto" w:fill="FFFFFF"/>
            <w:tcMar>
              <w:top w:w="85" w:type="dxa"/>
              <w:left w:w="130" w:type="dxa"/>
              <w:bottom w:w="85" w:type="dxa"/>
              <w:right w:w="130" w:type="dxa"/>
            </w:tcMar>
            <w:vAlign w:val="center"/>
          </w:tcPr>
          <w:p w14:paraId="018DAC62" w14:textId="77777777" w:rsidR="004C5ED2" w:rsidRDefault="004C5ED2">
            <w:pPr>
              <w:spacing w:after="40"/>
              <w:rPr>
                <w:b/>
                <w:color w:val="607580"/>
                <w:sz w:val="14"/>
              </w:rPr>
            </w:pPr>
          </w:p>
        </w:tc>
        <w:tc>
          <w:tcPr>
            <w:tcW w:w="5188" w:type="dxa"/>
            <w:tcBorders>
              <w:bottom w:val="single" w:sz="6" w:space="0" w:color="D7E1E7"/>
            </w:tcBorders>
            <w:shd w:val="clear" w:color="auto" w:fill="FFFFFF"/>
            <w:tcMar>
              <w:top w:w="85" w:type="dxa"/>
              <w:left w:w="130" w:type="dxa"/>
              <w:bottom w:w="85" w:type="dxa"/>
              <w:right w:w="130" w:type="dxa"/>
            </w:tcMar>
            <w:vAlign w:val="center"/>
          </w:tcPr>
          <w:p w14:paraId="331ADF74" w14:textId="77777777" w:rsidR="004C5ED2" w:rsidRDefault="004C5ED2">
            <w:pPr>
              <w:spacing w:after="40"/>
              <w:rPr>
                <w:b/>
                <w:color w:val="607580"/>
                <w:sz w:val="14"/>
              </w:rPr>
            </w:pPr>
          </w:p>
        </w:tc>
      </w:tr>
      <w:tr w:rsidR="00DF63B2" w:rsidRPr="004C5ED2" w14:paraId="61A4BBC3" w14:textId="77777777" w:rsidTr="00D909C6">
        <w:trPr>
          <w:gridAfter w:val="1"/>
          <w:wAfter w:w="64" w:type="dxa"/>
          <w:cantSplit/>
          <w:jc w:val="center"/>
        </w:trPr>
        <w:tc>
          <w:tcPr>
            <w:tcW w:w="10376" w:type="dxa"/>
            <w:gridSpan w:val="2"/>
            <w:shd w:val="clear" w:color="auto" w:fill="EAF5F5"/>
            <w:tcMar>
              <w:top w:w="95" w:type="dxa"/>
              <w:left w:w="140" w:type="dxa"/>
              <w:bottom w:w="95" w:type="dxa"/>
              <w:right w:w="140" w:type="dxa"/>
            </w:tcMar>
            <w:vAlign w:val="center"/>
          </w:tcPr>
          <w:p w14:paraId="1E8EA6E1" w14:textId="77777777" w:rsidR="00DF63B2" w:rsidRPr="004C5ED2" w:rsidRDefault="00310CCD">
            <w:pPr>
              <w:spacing w:after="0"/>
              <w:rPr>
                <w:sz w:val="20"/>
                <w:szCs w:val="20"/>
              </w:rPr>
            </w:pPr>
            <w:r w:rsidRPr="004C5ED2">
              <w:rPr>
                <w:b/>
                <w:color w:val="183B56"/>
                <w:sz w:val="20"/>
                <w:szCs w:val="20"/>
              </w:rPr>
              <w:t>RECHTSGRUNDLAGE UND ABSCHLUSS</w:t>
            </w:r>
            <w:r w:rsidRPr="004C5ED2">
              <w:rPr>
                <w:b/>
                <w:color w:val="1FA6A6"/>
                <w:sz w:val="20"/>
                <w:szCs w:val="20"/>
              </w:rPr>
              <w:t xml:space="preserve">   •   RIFERIMENTI NORMATIVI E CONCLUSIONE</w:t>
            </w:r>
          </w:p>
        </w:tc>
      </w:tr>
      <w:tr w:rsidR="00DF63B2" w14:paraId="1B8F7892" w14:textId="77777777" w:rsidTr="00D909C6">
        <w:trPr>
          <w:gridAfter w:val="1"/>
          <w:wAfter w:w="64" w:type="dxa"/>
          <w:cantSplit/>
          <w:jc w:val="center"/>
        </w:trPr>
        <w:tc>
          <w:tcPr>
            <w:tcW w:w="5188" w:type="dxa"/>
            <w:tcBorders>
              <w:bottom w:val="single" w:sz="6" w:space="0" w:color="D7E1E7"/>
            </w:tcBorders>
            <w:shd w:val="clear" w:color="auto" w:fill="F4F7F9"/>
            <w:tcMar>
              <w:top w:w="110" w:type="dxa"/>
              <w:left w:w="130" w:type="dxa"/>
              <w:bottom w:w="110" w:type="dxa"/>
              <w:right w:w="130" w:type="dxa"/>
            </w:tcMar>
            <w:vAlign w:val="center"/>
          </w:tcPr>
          <w:p w14:paraId="07C40042" w14:textId="77777777" w:rsidR="00DF63B2" w:rsidRPr="00D909C6" w:rsidRDefault="00310CCD">
            <w:pPr>
              <w:spacing w:after="0" w:line="240" w:lineRule="auto"/>
              <w:rPr>
                <w:szCs w:val="18"/>
              </w:rPr>
            </w:pPr>
            <w:r w:rsidRPr="00D909C6">
              <w:rPr>
                <w:color w:val="20313B"/>
                <w:szCs w:val="18"/>
              </w:rPr>
              <w:t>Die Berufseingangsphase laut Artikel 12/sexies des Landesgesetzes vom 12. Dezember 1996, Nr. 24, und gemäß Beschluss der Landesregierung Nr. 313/2021 wurde absolviert.</w:t>
            </w:r>
          </w:p>
        </w:tc>
        <w:tc>
          <w:tcPr>
            <w:tcW w:w="5188" w:type="dxa"/>
            <w:tcBorders>
              <w:bottom w:val="single" w:sz="6" w:space="0" w:color="D7E1E7"/>
            </w:tcBorders>
            <w:shd w:val="clear" w:color="auto" w:fill="F4F7F9"/>
            <w:tcMar>
              <w:top w:w="110" w:type="dxa"/>
              <w:left w:w="130" w:type="dxa"/>
              <w:bottom w:w="110" w:type="dxa"/>
              <w:right w:w="130" w:type="dxa"/>
            </w:tcMar>
            <w:vAlign w:val="center"/>
          </w:tcPr>
          <w:p w14:paraId="054AA458" w14:textId="77777777" w:rsidR="00DF63B2" w:rsidRPr="00D909C6" w:rsidRDefault="00310CCD">
            <w:pPr>
              <w:spacing w:after="0" w:line="240" w:lineRule="auto"/>
              <w:rPr>
                <w:szCs w:val="18"/>
              </w:rPr>
            </w:pPr>
            <w:r w:rsidRPr="00D909C6">
              <w:rPr>
                <w:color w:val="20313B"/>
                <w:szCs w:val="18"/>
              </w:rPr>
              <w:t>Il periodo di inserimento professionale di cui all’articolo 12/sexies della Legge provinciale 12 dicembre 1996, n. 24, e ai sensi della Deliberazione della Giunta Provinciale n. 313/2021 è stato assolto.</w:t>
            </w:r>
          </w:p>
        </w:tc>
      </w:tr>
      <w:tr w:rsidR="00DF63B2" w14:paraId="1C5F2D4B" w14:textId="77777777" w:rsidTr="00D909C6">
        <w:trPr>
          <w:gridAfter w:val="1"/>
          <w:wAfter w:w="64" w:type="dxa"/>
          <w:cantSplit/>
          <w:jc w:val="center"/>
        </w:trPr>
        <w:tc>
          <w:tcPr>
            <w:tcW w:w="5188" w:type="dxa"/>
            <w:tcBorders>
              <w:bottom w:val="single" w:sz="6" w:space="0" w:color="D7E1E7"/>
            </w:tcBorders>
            <w:shd w:val="clear" w:color="auto" w:fill="FFFFFF"/>
            <w:tcMar>
              <w:top w:w="85" w:type="dxa"/>
              <w:left w:w="130" w:type="dxa"/>
              <w:bottom w:w="85" w:type="dxa"/>
              <w:right w:w="130" w:type="dxa"/>
            </w:tcMar>
            <w:vAlign w:val="center"/>
          </w:tcPr>
          <w:p w14:paraId="6A114025" w14:textId="77777777" w:rsidR="00DF63B2" w:rsidRPr="00D909C6" w:rsidRDefault="00310CCD">
            <w:pPr>
              <w:spacing w:after="40"/>
              <w:rPr>
                <w:sz w:val="16"/>
                <w:szCs w:val="16"/>
              </w:rPr>
            </w:pPr>
            <w:r w:rsidRPr="00D909C6">
              <w:rPr>
                <w:b/>
                <w:color w:val="607580"/>
                <w:sz w:val="16"/>
                <w:szCs w:val="16"/>
              </w:rPr>
              <w:t>DAS DIENSTBEWERTUNGSKOMITEE HAT IN DER SITZUNG VOM</w:t>
            </w:r>
          </w:p>
          <w:p w14:paraId="32D6B3BE" w14:textId="77777777" w:rsidR="00DF63B2" w:rsidRDefault="00310CCD">
            <w:pPr>
              <w:spacing w:after="0"/>
            </w:pPr>
            <w:sdt>
              <w:sdtPr>
                <w:alias w:val="SITZUNGSDATUM_DE"/>
                <w:tag w:val="SITZUNGSDATUM_DE"/>
                <w:id w:val="53586264"/>
                <w:text/>
              </w:sdtPr>
              <w:sdtEndPr/>
              <w:sdtContent>
                <w:r>
                  <w:rPr>
                    <w:color w:val="183B56"/>
                    <w:sz w:val="19"/>
                  </w:rPr>
                  <w:t>{{SITZUNGSDATUM_DE}}</w:t>
                </w:r>
              </w:sdtContent>
            </w:sdt>
          </w:p>
        </w:tc>
        <w:tc>
          <w:tcPr>
            <w:tcW w:w="5188" w:type="dxa"/>
            <w:tcBorders>
              <w:bottom w:val="single" w:sz="6" w:space="0" w:color="D7E1E7"/>
            </w:tcBorders>
            <w:shd w:val="clear" w:color="auto" w:fill="FFFFFF"/>
            <w:tcMar>
              <w:top w:w="85" w:type="dxa"/>
              <w:left w:w="130" w:type="dxa"/>
              <w:bottom w:w="85" w:type="dxa"/>
              <w:right w:w="130" w:type="dxa"/>
            </w:tcMar>
            <w:vAlign w:val="center"/>
          </w:tcPr>
          <w:p w14:paraId="71BA53DE" w14:textId="77777777" w:rsidR="00DF63B2" w:rsidRPr="00D909C6" w:rsidRDefault="00310CCD">
            <w:pPr>
              <w:spacing w:after="40"/>
              <w:rPr>
                <w:sz w:val="16"/>
                <w:szCs w:val="16"/>
              </w:rPr>
            </w:pPr>
            <w:r w:rsidRPr="00D909C6">
              <w:rPr>
                <w:b/>
                <w:color w:val="607580"/>
                <w:sz w:val="16"/>
                <w:szCs w:val="16"/>
              </w:rPr>
              <w:t>IL COMITATO DI VALUTAZIONE NELLA SEDUTA DEL</w:t>
            </w:r>
          </w:p>
          <w:p w14:paraId="14304F4E" w14:textId="77777777" w:rsidR="00DF63B2" w:rsidRDefault="00310CCD">
            <w:pPr>
              <w:spacing w:after="0"/>
            </w:pPr>
            <w:sdt>
              <w:sdtPr>
                <w:alias w:val="SITZUNGSDATUM_IT"/>
                <w:tag w:val="SITZUNGSDATUM_IT"/>
                <w:id w:val="-385720736"/>
                <w:text/>
              </w:sdtPr>
              <w:sdtEndPr/>
              <w:sdtContent>
                <w:r>
                  <w:rPr>
                    <w:color w:val="183B56"/>
                    <w:sz w:val="19"/>
                  </w:rPr>
                  <w:t>{{SITZUNGSDATUM_IT}}</w:t>
                </w:r>
              </w:sdtContent>
            </w:sdt>
          </w:p>
        </w:tc>
      </w:tr>
      <w:tr w:rsidR="00DF63B2" w14:paraId="1F5B3B80" w14:textId="77777777" w:rsidTr="00D909C6">
        <w:trPr>
          <w:gridAfter w:val="1"/>
          <w:wAfter w:w="64" w:type="dxa"/>
          <w:cantSplit/>
          <w:jc w:val="center"/>
        </w:trPr>
        <w:tc>
          <w:tcPr>
            <w:tcW w:w="5188" w:type="dxa"/>
            <w:tcBorders>
              <w:bottom w:val="single" w:sz="6" w:space="0" w:color="D7E1E7"/>
            </w:tcBorders>
            <w:shd w:val="clear" w:color="auto" w:fill="FFFFFF"/>
            <w:tcMar>
              <w:top w:w="85" w:type="dxa"/>
              <w:left w:w="130" w:type="dxa"/>
              <w:bottom w:w="85" w:type="dxa"/>
              <w:right w:w="130" w:type="dxa"/>
            </w:tcMar>
            <w:vAlign w:val="center"/>
          </w:tcPr>
          <w:p w14:paraId="0A595471" w14:textId="77777777" w:rsidR="00DF63B2" w:rsidRPr="00D909C6" w:rsidRDefault="00310CCD">
            <w:pPr>
              <w:spacing w:after="40"/>
              <w:rPr>
                <w:sz w:val="16"/>
                <w:szCs w:val="16"/>
              </w:rPr>
            </w:pPr>
            <w:r w:rsidRPr="00D909C6">
              <w:rPr>
                <w:b/>
                <w:color w:val="607580"/>
                <w:sz w:val="16"/>
                <w:szCs w:val="16"/>
              </w:rPr>
              <w:t>HAT FOLGENDES GUTACHTEN ABGEGEBEN</w:t>
            </w:r>
          </w:p>
          <w:p w14:paraId="20091D63" w14:textId="77777777" w:rsidR="00DF63B2" w:rsidRDefault="00310CCD">
            <w:pPr>
              <w:spacing w:after="0"/>
            </w:pPr>
            <w:sdt>
              <w:sdtPr>
                <w:alias w:val="GUTACHTEN_DE"/>
                <w:tag w:val="GUTACHTEN_DE"/>
                <w:id w:val="-393966731"/>
                <w:text/>
              </w:sdtPr>
              <w:sdtEndPr/>
              <w:sdtContent>
                <w:r>
                  <w:rPr>
                    <w:color w:val="183B56"/>
                    <w:sz w:val="19"/>
                  </w:rPr>
                  <w:t>{{GUTACHTEN_DE}}</w:t>
                </w:r>
              </w:sdtContent>
            </w:sdt>
          </w:p>
        </w:tc>
        <w:tc>
          <w:tcPr>
            <w:tcW w:w="5188" w:type="dxa"/>
            <w:tcBorders>
              <w:bottom w:val="single" w:sz="6" w:space="0" w:color="D7E1E7"/>
            </w:tcBorders>
            <w:shd w:val="clear" w:color="auto" w:fill="FFFFFF"/>
            <w:tcMar>
              <w:top w:w="85" w:type="dxa"/>
              <w:left w:w="130" w:type="dxa"/>
              <w:bottom w:w="85" w:type="dxa"/>
              <w:right w:w="130" w:type="dxa"/>
            </w:tcMar>
            <w:vAlign w:val="center"/>
          </w:tcPr>
          <w:p w14:paraId="18B92A7F" w14:textId="77777777" w:rsidR="00DF63B2" w:rsidRPr="00D909C6" w:rsidRDefault="00310CCD">
            <w:pPr>
              <w:spacing w:after="40"/>
              <w:rPr>
                <w:sz w:val="16"/>
                <w:szCs w:val="16"/>
              </w:rPr>
            </w:pPr>
            <w:r w:rsidRPr="00D909C6">
              <w:rPr>
                <w:b/>
                <w:color w:val="607580"/>
                <w:sz w:val="16"/>
                <w:szCs w:val="16"/>
              </w:rPr>
              <w:t>HA ESPRESSO IL SEGUENTE PARERE</w:t>
            </w:r>
          </w:p>
          <w:p w14:paraId="12A00136" w14:textId="77777777" w:rsidR="00DF63B2" w:rsidRDefault="00310CCD">
            <w:pPr>
              <w:spacing w:after="0"/>
            </w:pPr>
            <w:sdt>
              <w:sdtPr>
                <w:alias w:val="GUTACHTEN_IT"/>
                <w:tag w:val="GUTACHTEN_IT"/>
                <w:id w:val="1592820230"/>
                <w:text/>
              </w:sdtPr>
              <w:sdtEndPr/>
              <w:sdtContent>
                <w:r>
                  <w:rPr>
                    <w:color w:val="183B56"/>
                    <w:sz w:val="19"/>
                  </w:rPr>
                  <w:t>{{GUTACHTEN_IT}}</w:t>
                </w:r>
              </w:sdtContent>
            </w:sdt>
          </w:p>
        </w:tc>
      </w:tr>
      <w:tr w:rsidR="004C5ED2" w14:paraId="6C132A0E" w14:textId="77777777" w:rsidTr="00D909C6">
        <w:trPr>
          <w:gridAfter w:val="1"/>
          <w:wAfter w:w="64" w:type="dxa"/>
          <w:cantSplit/>
          <w:trHeight w:val="365"/>
          <w:jc w:val="center"/>
        </w:trPr>
        <w:tc>
          <w:tcPr>
            <w:tcW w:w="5188" w:type="dxa"/>
            <w:tcBorders>
              <w:bottom w:val="single" w:sz="6" w:space="0" w:color="D7E1E7"/>
            </w:tcBorders>
            <w:shd w:val="clear" w:color="auto" w:fill="FFFFFF"/>
            <w:tcMar>
              <w:top w:w="85" w:type="dxa"/>
              <w:left w:w="130" w:type="dxa"/>
              <w:bottom w:w="85" w:type="dxa"/>
              <w:right w:w="130" w:type="dxa"/>
            </w:tcMar>
            <w:vAlign w:val="center"/>
          </w:tcPr>
          <w:p w14:paraId="35E22D20" w14:textId="77777777" w:rsidR="004C5ED2" w:rsidRDefault="004C5ED2">
            <w:pPr>
              <w:spacing w:after="40"/>
              <w:rPr>
                <w:b/>
                <w:color w:val="607580"/>
                <w:sz w:val="14"/>
              </w:rPr>
            </w:pPr>
          </w:p>
        </w:tc>
        <w:tc>
          <w:tcPr>
            <w:tcW w:w="5188" w:type="dxa"/>
            <w:tcBorders>
              <w:bottom w:val="single" w:sz="6" w:space="0" w:color="D7E1E7"/>
            </w:tcBorders>
            <w:shd w:val="clear" w:color="auto" w:fill="FFFFFF"/>
            <w:tcMar>
              <w:top w:w="85" w:type="dxa"/>
              <w:left w:w="130" w:type="dxa"/>
              <w:bottom w:w="85" w:type="dxa"/>
              <w:right w:w="130" w:type="dxa"/>
            </w:tcMar>
            <w:vAlign w:val="center"/>
          </w:tcPr>
          <w:p w14:paraId="40EA001D" w14:textId="77777777" w:rsidR="004C5ED2" w:rsidRDefault="004C5ED2">
            <w:pPr>
              <w:spacing w:after="40"/>
              <w:rPr>
                <w:b/>
                <w:color w:val="607580"/>
                <w:sz w:val="14"/>
              </w:rPr>
            </w:pPr>
          </w:p>
        </w:tc>
      </w:tr>
      <w:tr w:rsidR="00DF63B2" w:rsidRPr="004C5ED2" w14:paraId="3425E166" w14:textId="77777777" w:rsidTr="00D909C6">
        <w:trPr>
          <w:gridAfter w:val="1"/>
          <w:wAfter w:w="64" w:type="dxa"/>
          <w:cantSplit/>
          <w:jc w:val="center"/>
        </w:trPr>
        <w:tc>
          <w:tcPr>
            <w:tcW w:w="10376" w:type="dxa"/>
            <w:gridSpan w:val="2"/>
            <w:shd w:val="clear" w:color="auto" w:fill="EAF5F5"/>
            <w:tcMar>
              <w:top w:w="95" w:type="dxa"/>
              <w:left w:w="140" w:type="dxa"/>
              <w:bottom w:w="95" w:type="dxa"/>
              <w:right w:w="140" w:type="dxa"/>
            </w:tcMar>
            <w:vAlign w:val="center"/>
          </w:tcPr>
          <w:p w14:paraId="0A0670E6" w14:textId="77777777" w:rsidR="00DF63B2" w:rsidRPr="004C5ED2" w:rsidRDefault="00310CCD">
            <w:pPr>
              <w:spacing w:after="0"/>
              <w:rPr>
                <w:sz w:val="20"/>
                <w:szCs w:val="20"/>
              </w:rPr>
            </w:pPr>
            <w:r w:rsidRPr="004C5ED2">
              <w:rPr>
                <w:b/>
                <w:color w:val="183B56"/>
                <w:sz w:val="20"/>
                <w:szCs w:val="20"/>
              </w:rPr>
              <w:t>BEWERTUNG DURCH DIE SCHULFÜHRUNGSKRAFT</w:t>
            </w:r>
            <w:r w:rsidRPr="004C5ED2">
              <w:rPr>
                <w:b/>
                <w:color w:val="1FA6A6"/>
                <w:sz w:val="20"/>
                <w:szCs w:val="20"/>
              </w:rPr>
              <w:t xml:space="preserve">   •   VALUTAZIONE DELLA/DEL DIRIGENTE SCOLASTICA/O</w:t>
            </w:r>
          </w:p>
        </w:tc>
      </w:tr>
      <w:tr w:rsidR="00DF63B2" w14:paraId="6DF763FD" w14:textId="77777777" w:rsidTr="00D909C6">
        <w:trPr>
          <w:gridAfter w:val="1"/>
          <w:wAfter w:w="64" w:type="dxa"/>
          <w:cantSplit/>
          <w:jc w:val="center"/>
        </w:trPr>
        <w:tc>
          <w:tcPr>
            <w:tcW w:w="5188" w:type="dxa"/>
            <w:tcBorders>
              <w:bottom w:val="single" w:sz="8" w:space="0" w:color="1FA6A6"/>
            </w:tcBorders>
            <w:shd w:val="clear" w:color="auto" w:fill="EAF5F5"/>
            <w:tcMar>
              <w:top w:w="110" w:type="dxa"/>
              <w:left w:w="130" w:type="dxa"/>
              <w:bottom w:w="110" w:type="dxa"/>
              <w:right w:w="130" w:type="dxa"/>
            </w:tcMar>
            <w:vAlign w:val="center"/>
          </w:tcPr>
          <w:p w14:paraId="0D28EBDC" w14:textId="77777777" w:rsidR="00DF63B2" w:rsidRPr="00D909C6" w:rsidRDefault="00310CCD">
            <w:pPr>
              <w:spacing w:after="0" w:line="240" w:lineRule="auto"/>
              <w:rPr>
                <w:b/>
                <w:color w:val="183B56"/>
                <w:szCs w:val="18"/>
              </w:rPr>
            </w:pPr>
            <w:r w:rsidRPr="00D909C6">
              <w:rPr>
                <w:b/>
                <w:color w:val="183B56"/>
                <w:szCs w:val="18"/>
              </w:rPr>
              <w:t xml:space="preserve">Dies vorausgeschickt, wird die Probezeit der </w:t>
            </w:r>
            <w:proofErr w:type="spellStart"/>
            <w:r w:rsidRPr="00D909C6">
              <w:rPr>
                <w:b/>
                <w:color w:val="183B56"/>
                <w:szCs w:val="18"/>
              </w:rPr>
              <w:t>Berufseingangsphase</w:t>
            </w:r>
            <w:proofErr w:type="spellEnd"/>
            <w:r w:rsidRPr="00D909C6">
              <w:rPr>
                <w:b/>
                <w:color w:val="183B56"/>
                <w:szCs w:val="18"/>
              </w:rPr>
              <w:t xml:space="preserve"> </w:t>
            </w:r>
            <w:proofErr w:type="spellStart"/>
            <w:r w:rsidRPr="00D909C6">
              <w:rPr>
                <w:b/>
                <w:color w:val="183B56"/>
                <w:szCs w:val="18"/>
              </w:rPr>
              <w:t>positiv</w:t>
            </w:r>
            <w:proofErr w:type="spellEnd"/>
            <w:r w:rsidRPr="00D909C6">
              <w:rPr>
                <w:b/>
                <w:color w:val="183B56"/>
                <w:szCs w:val="18"/>
              </w:rPr>
              <w:t xml:space="preserve"> </w:t>
            </w:r>
            <w:proofErr w:type="spellStart"/>
            <w:r w:rsidRPr="00D909C6">
              <w:rPr>
                <w:b/>
                <w:color w:val="183B56"/>
                <w:szCs w:val="18"/>
              </w:rPr>
              <w:t>bewertet</w:t>
            </w:r>
            <w:proofErr w:type="spellEnd"/>
            <w:r w:rsidRPr="00D909C6">
              <w:rPr>
                <w:b/>
                <w:color w:val="183B56"/>
                <w:szCs w:val="18"/>
              </w:rPr>
              <w:t>.</w:t>
            </w:r>
          </w:p>
          <w:p w14:paraId="2C44E896" w14:textId="77777777" w:rsidR="004C5ED2" w:rsidRPr="00D909C6" w:rsidRDefault="004C5ED2">
            <w:pPr>
              <w:spacing w:after="0" w:line="240" w:lineRule="auto"/>
              <w:rPr>
                <w:szCs w:val="18"/>
              </w:rPr>
            </w:pPr>
          </w:p>
        </w:tc>
        <w:tc>
          <w:tcPr>
            <w:tcW w:w="5188" w:type="dxa"/>
            <w:tcBorders>
              <w:bottom w:val="single" w:sz="8" w:space="0" w:color="1FA6A6"/>
            </w:tcBorders>
            <w:shd w:val="clear" w:color="auto" w:fill="EAF5F5"/>
            <w:tcMar>
              <w:top w:w="110" w:type="dxa"/>
              <w:left w:w="130" w:type="dxa"/>
              <w:bottom w:w="110" w:type="dxa"/>
              <w:right w:w="130" w:type="dxa"/>
            </w:tcMar>
            <w:vAlign w:val="center"/>
          </w:tcPr>
          <w:p w14:paraId="6A9B96DC" w14:textId="77777777" w:rsidR="00DF63B2" w:rsidRPr="00D909C6" w:rsidRDefault="00310CCD">
            <w:pPr>
              <w:spacing w:after="0" w:line="240" w:lineRule="auto"/>
              <w:rPr>
                <w:szCs w:val="18"/>
              </w:rPr>
            </w:pPr>
            <w:r w:rsidRPr="00D909C6">
              <w:rPr>
                <w:b/>
                <w:color w:val="183B56"/>
                <w:szCs w:val="18"/>
              </w:rPr>
              <w:t>Tutto ciò premesso, si esprime un giudizio positivo riguardo al periodo di prova previsto dalla fase di inserimento professionale.</w:t>
            </w:r>
          </w:p>
        </w:tc>
      </w:tr>
    </w:tbl>
    <w:p w14:paraId="46C3DA98" w14:textId="77777777" w:rsidR="00DF63B2" w:rsidRPr="00D909C6" w:rsidRDefault="00310CCD" w:rsidP="00D909C6">
      <w:pPr>
        <w:spacing w:before="100" w:after="40"/>
        <w:ind w:left="90"/>
        <w:rPr>
          <w:szCs w:val="18"/>
        </w:rPr>
      </w:pPr>
      <w:r w:rsidRPr="00D909C6">
        <w:rPr>
          <w:b/>
          <w:color w:val="607580"/>
          <w:szCs w:val="18"/>
        </w:rPr>
        <w:t>UNTERSCHRIFT  •  FIRMA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159"/>
        <w:gridCol w:w="5159"/>
      </w:tblGrid>
      <w:tr w:rsidR="00DF63B2" w14:paraId="7DF9EBFD" w14:textId="77777777">
        <w:trPr>
          <w:cantSplit/>
          <w:jc w:val="center"/>
        </w:trPr>
        <w:tc>
          <w:tcPr>
            <w:tcW w:w="5159" w:type="dxa"/>
            <w:tcBorders>
              <w:bottom w:val="single" w:sz="8" w:space="0" w:color="1FA6A6"/>
            </w:tcBorders>
            <w:shd w:val="clear" w:color="auto" w:fill="F4F7F9"/>
            <w:tcMar>
              <w:top w:w="100" w:type="dxa"/>
              <w:left w:w="140" w:type="dxa"/>
              <w:bottom w:w="95" w:type="dxa"/>
              <w:right w:w="140" w:type="dxa"/>
            </w:tcMar>
            <w:vAlign w:val="center"/>
          </w:tcPr>
          <w:p w14:paraId="62A5D275" w14:textId="77777777" w:rsidR="00DF63B2" w:rsidRDefault="00310CCD">
            <w:pPr>
              <w:spacing w:after="120"/>
            </w:pPr>
            <w:sdt>
              <w:sdtPr>
                <w:alias w:val="ORT_DATUM"/>
                <w:tag w:val="ORT_DATUM"/>
                <w:id w:val="-2071882362"/>
                <w:text/>
              </w:sdtPr>
              <w:sdtEndPr/>
              <w:sdtContent>
                <w:r>
                  <w:rPr>
                    <w:color w:val="183B56"/>
                  </w:rPr>
                  <w:t>{{ORT_DATUM}}</w:t>
                </w:r>
              </w:sdtContent>
            </w:sdt>
          </w:p>
          <w:p w14:paraId="0E87B929" w14:textId="77777777" w:rsidR="00DF63B2" w:rsidRPr="00D909C6" w:rsidRDefault="00310CCD">
            <w:pPr>
              <w:spacing w:after="0"/>
              <w:rPr>
                <w:sz w:val="16"/>
                <w:szCs w:val="16"/>
              </w:rPr>
            </w:pPr>
            <w:r w:rsidRPr="00D909C6">
              <w:rPr>
                <w:b/>
                <w:color w:val="607580"/>
                <w:sz w:val="16"/>
                <w:szCs w:val="16"/>
              </w:rPr>
              <w:t>Ort und Datum / Luogo e data</w:t>
            </w:r>
          </w:p>
        </w:tc>
        <w:tc>
          <w:tcPr>
            <w:tcW w:w="5159" w:type="dxa"/>
            <w:tcBorders>
              <w:bottom w:val="single" w:sz="8" w:space="0" w:color="1FA6A6"/>
            </w:tcBorders>
            <w:shd w:val="clear" w:color="auto" w:fill="F4F7F9"/>
            <w:tcMar>
              <w:top w:w="100" w:type="dxa"/>
              <w:left w:w="140" w:type="dxa"/>
              <w:bottom w:w="95" w:type="dxa"/>
              <w:right w:w="140" w:type="dxa"/>
            </w:tcMar>
            <w:vAlign w:val="center"/>
          </w:tcPr>
          <w:p w14:paraId="07D70788" w14:textId="77777777" w:rsidR="00DF63B2" w:rsidRDefault="00310CCD">
            <w:pPr>
              <w:spacing w:after="120"/>
            </w:pPr>
            <w:sdt>
              <w:sdtPr>
                <w:alias w:val="UNTERSCHRIFT"/>
                <w:tag w:val="UNTERSCHRIFT"/>
                <w:id w:val="-1837844032"/>
                <w:text/>
              </w:sdtPr>
              <w:sdtEndPr/>
              <w:sdtContent>
                <w:r>
                  <w:rPr>
                    <w:color w:val="183B56"/>
                  </w:rPr>
                  <w:t>{{UNTERSCHRIFT}}</w:t>
                </w:r>
              </w:sdtContent>
            </w:sdt>
          </w:p>
          <w:p w14:paraId="5F489145" w14:textId="77777777" w:rsidR="00DF63B2" w:rsidRPr="00D909C6" w:rsidRDefault="00310CCD">
            <w:pPr>
              <w:spacing w:after="0"/>
              <w:rPr>
                <w:sz w:val="16"/>
                <w:szCs w:val="16"/>
              </w:rPr>
            </w:pPr>
            <w:r w:rsidRPr="00D909C6">
              <w:rPr>
                <w:b/>
                <w:color w:val="607580"/>
                <w:sz w:val="16"/>
                <w:szCs w:val="16"/>
              </w:rPr>
              <w:t>Die Schulführungskraft / La/il dirigente</w:t>
            </w:r>
          </w:p>
        </w:tc>
      </w:tr>
    </w:tbl>
    <w:p w14:paraId="17D98EA7" w14:textId="0A7C21F2" w:rsidR="004C5ED2" w:rsidRPr="004C5ED2" w:rsidRDefault="004C5ED2" w:rsidP="004C5ED2">
      <w:pPr>
        <w:tabs>
          <w:tab w:val="left" w:pos="3231"/>
        </w:tabs>
      </w:pPr>
    </w:p>
    <w:sectPr w:rsidR="004C5ED2" w:rsidRPr="004C5ED2" w:rsidSect="004C5ED2">
      <w:headerReference w:type="default" r:id="rId8"/>
      <w:footerReference w:type="default" r:id="rId9"/>
      <w:pgSz w:w="11906" w:h="16838"/>
      <w:pgMar w:top="1170" w:right="765" w:bottom="624" w:left="76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A8E65" w14:textId="77777777" w:rsidR="00310CCD" w:rsidRDefault="00310CCD">
      <w:pPr>
        <w:spacing w:after="0" w:line="240" w:lineRule="auto"/>
      </w:pPr>
      <w:r>
        <w:separator/>
      </w:r>
    </w:p>
  </w:endnote>
  <w:endnote w:type="continuationSeparator" w:id="0">
    <w:p w14:paraId="0F07E4DB" w14:textId="77777777" w:rsidR="00310CCD" w:rsidRDefault="00310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CD446" w14:textId="7C2FF00F" w:rsidR="00DF63B2" w:rsidRDefault="004C5ED2">
    <w:pPr>
      <w:pStyle w:val="Fuzeile"/>
      <w:jc w:val="center"/>
    </w:pPr>
    <w:r>
      <w:rPr>
        <w:color w:val="607580"/>
        <w:sz w:val="14"/>
      </w:rPr>
      <w:t>ANLAGE C – ALLEGATO C</w:t>
    </w:r>
    <w:r w:rsidR="00310CCD">
      <w:rPr>
        <w:color w:val="607580"/>
        <w:sz w:val="1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41D65" w14:textId="77777777" w:rsidR="00310CCD" w:rsidRDefault="00310CCD">
      <w:pPr>
        <w:spacing w:after="0" w:line="240" w:lineRule="auto"/>
      </w:pPr>
      <w:r>
        <w:separator/>
      </w:r>
    </w:p>
  </w:footnote>
  <w:footnote w:type="continuationSeparator" w:id="0">
    <w:p w14:paraId="25524B1F" w14:textId="77777777" w:rsidR="00310CCD" w:rsidRDefault="00310C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B3859" w14:textId="417CF375" w:rsidR="004C5ED2" w:rsidRPr="004C5ED2" w:rsidRDefault="004C5ED2" w:rsidP="004C5ED2">
    <w:pPr>
      <w:tabs>
        <w:tab w:val="center" w:pos="4680"/>
        <w:tab w:val="right" w:pos="9360"/>
      </w:tabs>
      <w:spacing w:after="0" w:line="240" w:lineRule="auto"/>
      <w:jc w:val="right"/>
      <w:rPr>
        <w:color w:val="20343B"/>
      </w:rPr>
    </w:pPr>
    <w:r w:rsidRPr="004C5ED2">
      <w:rPr>
        <w:b/>
        <w:color w:val="0F766E"/>
        <w:sz w:val="16"/>
      </w:rPr>
      <w:t xml:space="preserve">ANLAGE </w:t>
    </w:r>
    <w:r>
      <w:rPr>
        <w:b/>
        <w:color w:val="0F766E"/>
        <w:sz w:val="16"/>
      </w:rPr>
      <w:t>C</w:t>
    </w:r>
    <w:r w:rsidRPr="004C5ED2">
      <w:rPr>
        <w:b/>
        <w:color w:val="0F766E"/>
        <w:sz w:val="16"/>
      </w:rPr>
      <w:t xml:space="preserve">  |  ALLEGATO </w:t>
    </w:r>
    <w:r>
      <w:rPr>
        <w:b/>
        <w:color w:val="0F766E"/>
        <w:sz w:val="16"/>
      </w:rPr>
      <w:t>C</w:t>
    </w:r>
  </w:p>
  <w:p w14:paraId="7ADF89EF" w14:textId="27201751" w:rsidR="004C5ED2" w:rsidRPr="004C5ED2" w:rsidRDefault="004C5ED2" w:rsidP="004C5ED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numm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Aufzhlungszeich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Aufzhlungszeich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66296324">
    <w:abstractNumId w:val="8"/>
  </w:num>
  <w:num w:numId="2" w16cid:durableId="1126503963">
    <w:abstractNumId w:val="6"/>
  </w:num>
  <w:num w:numId="3" w16cid:durableId="1410691125">
    <w:abstractNumId w:val="5"/>
  </w:num>
  <w:num w:numId="4" w16cid:durableId="1417894917">
    <w:abstractNumId w:val="4"/>
  </w:num>
  <w:num w:numId="5" w16cid:durableId="938834349">
    <w:abstractNumId w:val="7"/>
  </w:num>
  <w:num w:numId="6" w16cid:durableId="1350109907">
    <w:abstractNumId w:val="3"/>
  </w:num>
  <w:num w:numId="7" w16cid:durableId="1225989756">
    <w:abstractNumId w:val="2"/>
  </w:num>
  <w:num w:numId="8" w16cid:durableId="1314750147">
    <w:abstractNumId w:val="1"/>
  </w:num>
  <w:num w:numId="9" w16cid:durableId="18780018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10CCD"/>
    <w:rsid w:val="00326F90"/>
    <w:rsid w:val="004C5ED2"/>
    <w:rsid w:val="00571B69"/>
    <w:rsid w:val="009431E4"/>
    <w:rsid w:val="00AA1D8D"/>
    <w:rsid w:val="00B47730"/>
    <w:rsid w:val="00CB0664"/>
    <w:rsid w:val="00D909C6"/>
    <w:rsid w:val="00DF63B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9A84F62"/>
  <w14:defaultImageDpi w14:val="300"/>
  <w15:docId w15:val="{B9BAF4CA-18ED-4FC2-A24F-37A6B2B61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C693F"/>
    <w:rPr>
      <w:rFonts w:ascii="Aptos" w:hAnsi="Aptos"/>
      <w:sz w:val="18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18BF"/>
  </w:style>
  <w:style w:type="paragraph" w:styleId="Fuzeile">
    <w:name w:val="footer"/>
    <w:basedOn w:val="Standard"/>
    <w:link w:val="Fu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18BF"/>
  </w:style>
  <w:style w:type="paragraph" w:styleId="KeinLeerraum">
    <w:name w:val="No Spacing"/>
    <w:uiPriority w:val="1"/>
    <w:qFormat/>
    <w:rsid w:val="00FC693F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nabsatz">
    <w:name w:val="List Paragraph"/>
    <w:basedOn w:val="Standard"/>
    <w:uiPriority w:val="34"/>
    <w:qFormat/>
    <w:rsid w:val="00FC693F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unhideWhenUsed/>
    <w:rsid w:val="00AA1D8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rsid w:val="00AA1D8D"/>
  </w:style>
  <w:style w:type="paragraph" w:styleId="Textkrper2">
    <w:name w:val="Body Text 2"/>
    <w:basedOn w:val="Standard"/>
    <w:link w:val="Textkrper2Zchn"/>
    <w:uiPriority w:val="99"/>
    <w:unhideWhenUsed/>
    <w:rsid w:val="00AA1D8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sid w:val="00AA1D8D"/>
  </w:style>
  <w:style w:type="paragraph" w:styleId="Textkrper3">
    <w:name w:val="Body Text 3"/>
    <w:basedOn w:val="Standard"/>
    <w:link w:val="Textkrper3Zch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AA1D8D"/>
    <w:rPr>
      <w:sz w:val="16"/>
      <w:szCs w:val="16"/>
    </w:rPr>
  </w:style>
  <w:style w:type="paragraph" w:styleId="Liste">
    <w:name w:val="List"/>
    <w:basedOn w:val="Standard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Standard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Standard"/>
    <w:uiPriority w:val="99"/>
    <w:unhideWhenUsed/>
    <w:rsid w:val="00326F90"/>
    <w:pPr>
      <w:ind w:left="1080" w:hanging="360"/>
      <w:contextualSpacing/>
    </w:pPr>
  </w:style>
  <w:style w:type="paragraph" w:styleId="Aufzhlungszeichen">
    <w:name w:val="List Bullet"/>
    <w:basedOn w:val="Standard"/>
    <w:uiPriority w:val="99"/>
    <w:unhideWhenUsed/>
    <w:rsid w:val="00326F90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unhideWhenUsed/>
    <w:rsid w:val="00326F90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unhideWhenUsed/>
    <w:rsid w:val="00326F90"/>
    <w:pPr>
      <w:numPr>
        <w:numId w:val="3"/>
      </w:numPr>
      <w:contextualSpacing/>
    </w:pPr>
  </w:style>
  <w:style w:type="paragraph" w:styleId="Listennummer">
    <w:name w:val="List Number"/>
    <w:basedOn w:val="Standard"/>
    <w:uiPriority w:val="99"/>
    <w:unhideWhenUsed/>
    <w:rsid w:val="00326F90"/>
    <w:pPr>
      <w:numPr>
        <w:numId w:val="5"/>
      </w:numPr>
      <w:contextualSpacing/>
    </w:pPr>
  </w:style>
  <w:style w:type="paragraph" w:styleId="Listennummer2">
    <w:name w:val="List Number 2"/>
    <w:basedOn w:val="Standard"/>
    <w:uiPriority w:val="99"/>
    <w:unhideWhenUsed/>
    <w:rsid w:val="0029639D"/>
    <w:pPr>
      <w:numPr>
        <w:numId w:val="6"/>
      </w:numPr>
      <w:contextualSpacing/>
    </w:pPr>
  </w:style>
  <w:style w:type="paragraph" w:styleId="Listennummer3">
    <w:name w:val="List Number 3"/>
    <w:basedOn w:val="Standard"/>
    <w:uiPriority w:val="99"/>
    <w:unhideWhenUsed/>
    <w:rsid w:val="0029639D"/>
    <w:pPr>
      <w:numPr>
        <w:numId w:val="7"/>
      </w:numPr>
      <w:contextualSpacing/>
    </w:pPr>
  </w:style>
  <w:style w:type="paragraph" w:styleId="Listenfortsetzung">
    <w:name w:val="List Continue"/>
    <w:basedOn w:val="Standard"/>
    <w:uiPriority w:val="99"/>
    <w:unhideWhenUsed/>
    <w:rsid w:val="0029639D"/>
    <w:pPr>
      <w:spacing w:after="120"/>
      <w:ind w:left="360"/>
      <w:contextualSpacing/>
    </w:pPr>
  </w:style>
  <w:style w:type="paragraph" w:styleId="Listenfortsetzung2">
    <w:name w:val="List Continue 2"/>
    <w:basedOn w:val="Standard"/>
    <w:uiPriority w:val="99"/>
    <w:unhideWhenUsed/>
    <w:rsid w:val="0029639D"/>
    <w:pPr>
      <w:spacing w:after="120"/>
      <w:ind w:left="720"/>
      <w:contextualSpacing/>
    </w:pPr>
  </w:style>
  <w:style w:type="paragraph" w:styleId="Listenfortsetzung3">
    <w:name w:val="List Continue 3"/>
    <w:basedOn w:val="Standard"/>
    <w:uiPriority w:val="99"/>
    <w:unhideWhenUsed/>
    <w:rsid w:val="0029639D"/>
    <w:pPr>
      <w:spacing w:after="120"/>
      <w:ind w:left="1080"/>
      <w:contextualSpacing/>
    </w:pPr>
  </w:style>
  <w:style w:type="paragraph" w:styleId="Makrotext">
    <w:name w:val="macro"/>
    <w:link w:val="MakrotextZch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rsid w:val="0029639D"/>
    <w:rPr>
      <w:rFonts w:ascii="Courier" w:hAnsi="Courier"/>
      <w:sz w:val="20"/>
      <w:szCs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FC693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FC693F"/>
    <w:rPr>
      <w:i/>
      <w:iCs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Fett">
    <w:name w:val="Strong"/>
    <w:basedOn w:val="Absatz-Standardschriftart"/>
    <w:uiPriority w:val="22"/>
    <w:qFormat/>
    <w:rsid w:val="00FC693F"/>
    <w:rPr>
      <w:b/>
      <w:bCs/>
    </w:rPr>
  </w:style>
  <w:style w:type="character" w:styleId="Hervorhebung">
    <w:name w:val="Emphasis"/>
    <w:basedOn w:val="Absatz-Standardschriftart"/>
    <w:uiPriority w:val="20"/>
    <w:qFormat/>
    <w:rsid w:val="00FC693F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C693F"/>
    <w:rPr>
      <w:b/>
      <w:bCs/>
      <w:i/>
      <w:iCs/>
      <w:color w:val="4F81BD" w:themeColor="accent1"/>
    </w:rPr>
  </w:style>
  <w:style w:type="character" w:styleId="SchwacheHervorhebung">
    <w:name w:val="Subtle Emphasis"/>
    <w:basedOn w:val="Absatz-Standardschriftart"/>
    <w:uiPriority w:val="19"/>
    <w:qFormat/>
    <w:rsid w:val="00FC693F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FC693F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FC693F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FC693F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693F"/>
    <w:pPr>
      <w:outlineLvl w:val="9"/>
    </w:pPr>
  </w:style>
  <w:style w:type="table" w:styleId="Tabellenraster">
    <w:name w:val="Table Grid"/>
    <w:basedOn w:val="NormaleTabel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Liste">
    <w:name w:val="Light List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Raster">
    <w:name w:val="Light Grid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ttlereSchattierung1">
    <w:name w:val="Medium Shading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Liste1">
    <w:name w:val="Medium Lis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">
    <w:name w:val="Medium Grid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unkleListe">
    <w:name w:val="Dark List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bigeSchattierung">
    <w:name w:val="Colorful Shading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Liste">
    <w:name w:val="Colorful List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Raster">
    <w:name w:val="Colorful Grid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1727</Characters>
  <Application>Microsoft Office Word</Application>
  <DocSecurity>0</DocSecurity>
  <Lines>69</Lines>
  <Paragraphs>63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Anlage C – Bestätigung BEP / Allegato C – Dichiarazione</vt:lpstr>
      <vt:lpstr/>
    </vt:vector>
  </TitlesOfParts>
  <Manager/>
  <Company/>
  <LinksUpToDate>false</LinksUpToDate>
  <CharactersWithSpaces>1909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C – Bestätigung BEP / Allegato C – Dichiarazione</dc:title>
  <dc:subject>Modernes ausfüllbares zweisprachiges Formular</dc:subject>
  <dc:creator>Canins, Romy</dc:creator>
  <cp:keywords/>
  <dc:description>generated by python-docx</dc:description>
  <cp:lastModifiedBy>Canins, Romy</cp:lastModifiedBy>
  <cp:revision>3</cp:revision>
  <dcterms:created xsi:type="dcterms:W3CDTF">2026-08-24T10:00:00Z</dcterms:created>
  <dcterms:modified xsi:type="dcterms:W3CDTF">2026-08-24T10:14:00Z</dcterms:modified>
  <cp:category/>
</cp:coreProperties>
</file>